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C61A33" w14:textId="2942F31A" w:rsidR="00FF0707" w:rsidRDefault="000C326A" w:rsidP="001C7363">
      <w:pPr>
        <w:pStyle w:val="Bijlageondertitel"/>
      </w:pPr>
      <w:bookmarkStart w:id="0" w:name="_Ref58360843"/>
      <w:bookmarkStart w:id="1" w:name="_Toc58361418"/>
      <w:bookmarkStart w:id="2" w:name="_Toc58361423"/>
      <w:bookmarkStart w:id="3" w:name="_Toc58363707"/>
      <w:bookmarkStart w:id="4" w:name="_Toc61443245"/>
      <w:bookmarkStart w:id="5" w:name="_Toc61444949"/>
      <w:bookmarkStart w:id="6" w:name="_Toc46233885"/>
      <w:r>
        <w:t>Selectiecriterium 7</w:t>
      </w:r>
      <w:r w:rsidR="009C6AB2">
        <w:t xml:space="preserve"> </w:t>
      </w:r>
      <w:r w:rsidR="00FF0707">
        <w:t>Referentieopdrachten</w:t>
      </w:r>
      <w:bookmarkEnd w:id="0"/>
      <w:bookmarkEnd w:id="1"/>
      <w:bookmarkEnd w:id="2"/>
      <w:bookmarkEnd w:id="3"/>
      <w:bookmarkEnd w:id="4"/>
      <w:bookmarkEnd w:id="5"/>
      <w:r w:rsidR="00600429">
        <w:t xml:space="preserve"> </w:t>
      </w:r>
    </w:p>
    <w:bookmarkEnd w:id="6"/>
    <w:p w14:paraId="07E7FB9C" w14:textId="6D2C51F1" w:rsidR="00FF0707" w:rsidRPr="00323707" w:rsidRDefault="00FF0707" w:rsidP="00FF0707">
      <w:r w:rsidRPr="00323707">
        <w:t>De teksten met toelichting in de g</w:t>
      </w:r>
      <w:r w:rsidR="00A41568">
        <w:t>rijze</w:t>
      </w:r>
      <w:r w:rsidR="003517DF">
        <w:t xml:space="preserve"> </w:t>
      </w:r>
      <w:bookmarkStart w:id="7" w:name="_GoBack"/>
      <w:bookmarkEnd w:id="7"/>
      <w:r w:rsidRPr="00323707">
        <w:t>velden dienen te worden vervangen door invullingen van de inschrijver.</w:t>
      </w:r>
    </w:p>
    <w:p w14:paraId="02881B25" w14:textId="77777777" w:rsidR="00260EC3" w:rsidRPr="00323707" w:rsidRDefault="00260EC3" w:rsidP="00FF0707"/>
    <w:p w14:paraId="75B19C03" w14:textId="77777777" w:rsidR="00260EC3" w:rsidRPr="00323707" w:rsidRDefault="00260EC3" w:rsidP="00260EC3">
      <w:pPr>
        <w:rPr>
          <w:rFonts w:cstheme="minorHAnsi"/>
        </w:rPr>
      </w:pPr>
      <w:r w:rsidRPr="00323707">
        <w:rPr>
          <w:rFonts w:cstheme="minorHAnsi"/>
        </w:rPr>
        <w:t>De Gegadigde verleent door het indienen van de referentie toestemming aan Aanbesteder om, zonder tussenkomst van de Gegadigde, bij de opdrachtgever van de referentie nadere informatie in te winnen dan wel de juistheid van gegevens te verifiëren.</w:t>
      </w:r>
    </w:p>
    <w:p w14:paraId="4443BCDF" w14:textId="77777777" w:rsidR="00260EC3" w:rsidRPr="00F17183" w:rsidRDefault="00260EC3" w:rsidP="00FF0707"/>
    <w:p w14:paraId="69AC446B" w14:textId="77777777" w:rsidR="00FF0707" w:rsidRPr="00A24771" w:rsidRDefault="00FF0707" w:rsidP="00FF0707">
      <w:pPr>
        <w:rPr>
          <w:highlight w:val="green"/>
        </w:rPr>
      </w:pPr>
    </w:p>
    <w:tbl>
      <w:tblPr>
        <w:tblW w:w="935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393"/>
        <w:gridCol w:w="4002"/>
        <w:gridCol w:w="4961"/>
      </w:tblGrid>
      <w:tr w:rsidR="00FF0707" w:rsidRPr="00DC31D0" w14:paraId="53638ECA" w14:textId="77777777" w:rsidTr="28F4BCB3">
        <w:trPr>
          <w:cantSplit/>
        </w:trPr>
        <w:tc>
          <w:tcPr>
            <w:tcW w:w="393" w:type="dxa"/>
          </w:tcPr>
          <w:p w14:paraId="10C9B848" w14:textId="77777777" w:rsidR="00FF0707" w:rsidRPr="00A24771" w:rsidRDefault="00FF0707" w:rsidP="00D66325">
            <w:pPr>
              <w:rPr>
                <w:highlight w:val="green"/>
              </w:rPr>
            </w:pPr>
          </w:p>
        </w:tc>
        <w:tc>
          <w:tcPr>
            <w:tcW w:w="8963" w:type="dxa"/>
            <w:gridSpan w:val="2"/>
          </w:tcPr>
          <w:p w14:paraId="25AF5BDA" w14:textId="77777777" w:rsidR="00FF0707" w:rsidRPr="00A24771" w:rsidRDefault="00FF0707" w:rsidP="00D66325">
            <w:pPr>
              <w:rPr>
                <w:highlight w:val="green"/>
              </w:rPr>
            </w:pPr>
            <w:r w:rsidRPr="003B06F3">
              <w:t>Inschrijver</w:t>
            </w:r>
          </w:p>
        </w:tc>
      </w:tr>
      <w:tr w:rsidR="00FF0707" w:rsidRPr="00DC31D0" w14:paraId="52D4E537" w14:textId="77777777" w:rsidTr="28F4BCB3">
        <w:trPr>
          <w:cantSplit/>
          <w:trHeight w:val="216"/>
        </w:trPr>
        <w:tc>
          <w:tcPr>
            <w:tcW w:w="393" w:type="dxa"/>
          </w:tcPr>
          <w:p w14:paraId="2D69B7FF" w14:textId="77777777" w:rsidR="00FF0707" w:rsidRPr="00A24771" w:rsidRDefault="00FF0707" w:rsidP="00D66325">
            <w:pPr>
              <w:rPr>
                <w:highlight w:val="green"/>
              </w:rPr>
            </w:pPr>
          </w:p>
        </w:tc>
        <w:tc>
          <w:tcPr>
            <w:tcW w:w="4002" w:type="dxa"/>
          </w:tcPr>
          <w:p w14:paraId="4BC47898" w14:textId="77777777" w:rsidR="00FF0707" w:rsidRPr="003B06F3" w:rsidRDefault="00FF0707" w:rsidP="00D66325">
            <w:r w:rsidRPr="003B06F3">
              <w:t>Naam:</w:t>
            </w:r>
          </w:p>
        </w:tc>
        <w:tc>
          <w:tcPr>
            <w:tcW w:w="4961" w:type="dxa"/>
            <w:shd w:val="clear" w:color="auto" w:fill="D9D9D9" w:themeFill="background1" w:themeFillShade="D9"/>
          </w:tcPr>
          <w:p w14:paraId="4B533995" w14:textId="77777777" w:rsidR="00FF0707" w:rsidRPr="003B06F3" w:rsidRDefault="00FF0707" w:rsidP="00D66325">
            <w:r w:rsidRPr="003B06F3">
              <w:t>Naam inschrijver</w:t>
            </w:r>
          </w:p>
        </w:tc>
      </w:tr>
      <w:tr w:rsidR="00FF0707" w:rsidRPr="00DC31D0" w14:paraId="494CA03C" w14:textId="77777777" w:rsidTr="28F4BCB3">
        <w:trPr>
          <w:cantSplit/>
        </w:trPr>
        <w:tc>
          <w:tcPr>
            <w:tcW w:w="393" w:type="dxa"/>
          </w:tcPr>
          <w:p w14:paraId="4C6A51E3" w14:textId="77777777" w:rsidR="00FF0707" w:rsidRPr="00A24771" w:rsidRDefault="00FF0707" w:rsidP="00D66325">
            <w:pPr>
              <w:rPr>
                <w:highlight w:val="green"/>
              </w:rPr>
            </w:pPr>
          </w:p>
        </w:tc>
        <w:tc>
          <w:tcPr>
            <w:tcW w:w="4002" w:type="dxa"/>
          </w:tcPr>
          <w:p w14:paraId="25D44250" w14:textId="77777777" w:rsidR="00FF0707" w:rsidRPr="003B06F3" w:rsidRDefault="00FF0707" w:rsidP="00D66325">
            <w:r w:rsidRPr="003B06F3">
              <w:t>Adres / Postcode vestigingsplaats</w:t>
            </w:r>
          </w:p>
        </w:tc>
        <w:tc>
          <w:tcPr>
            <w:tcW w:w="4961" w:type="dxa"/>
            <w:shd w:val="clear" w:color="auto" w:fill="D9D9D9" w:themeFill="background1" w:themeFillShade="D9"/>
          </w:tcPr>
          <w:p w14:paraId="5B00D087" w14:textId="77777777" w:rsidR="00FF0707" w:rsidRPr="003B06F3" w:rsidRDefault="00FF0707" w:rsidP="00D66325">
            <w:r w:rsidRPr="003B06F3">
              <w:t>Postcode en plaats vestiging inschrijver</w:t>
            </w:r>
          </w:p>
        </w:tc>
      </w:tr>
      <w:tr w:rsidR="00FF0707" w:rsidRPr="00DC31D0" w14:paraId="57479771" w14:textId="77777777" w:rsidTr="28F4BCB3">
        <w:trPr>
          <w:cantSplit/>
        </w:trPr>
        <w:tc>
          <w:tcPr>
            <w:tcW w:w="393" w:type="dxa"/>
          </w:tcPr>
          <w:p w14:paraId="1BAC0BCB" w14:textId="77777777" w:rsidR="00FF0707" w:rsidRPr="00A24771" w:rsidRDefault="00FF0707" w:rsidP="00D66325">
            <w:pPr>
              <w:rPr>
                <w:highlight w:val="green"/>
              </w:rPr>
            </w:pPr>
          </w:p>
        </w:tc>
        <w:tc>
          <w:tcPr>
            <w:tcW w:w="8963" w:type="dxa"/>
            <w:gridSpan w:val="2"/>
          </w:tcPr>
          <w:p w14:paraId="324D3719" w14:textId="77777777" w:rsidR="00FF0707" w:rsidRPr="003B06F3" w:rsidRDefault="00FF0707" w:rsidP="00D66325">
            <w:r w:rsidRPr="003B06F3">
              <w:t xml:space="preserve">Referentieproject </w:t>
            </w:r>
          </w:p>
        </w:tc>
      </w:tr>
      <w:tr w:rsidR="00FF0707" w:rsidRPr="00DC31D0" w14:paraId="794F90C9" w14:textId="77777777" w:rsidTr="28F4BCB3">
        <w:trPr>
          <w:cantSplit/>
        </w:trPr>
        <w:tc>
          <w:tcPr>
            <w:tcW w:w="393" w:type="dxa"/>
          </w:tcPr>
          <w:p w14:paraId="7089B053" w14:textId="77777777" w:rsidR="00FF0707" w:rsidRPr="00A24771" w:rsidRDefault="00FF0707" w:rsidP="00D66325">
            <w:pPr>
              <w:rPr>
                <w:highlight w:val="green"/>
              </w:rPr>
            </w:pPr>
          </w:p>
        </w:tc>
        <w:tc>
          <w:tcPr>
            <w:tcW w:w="4002" w:type="dxa"/>
          </w:tcPr>
          <w:p w14:paraId="6D3E5E08" w14:textId="77777777" w:rsidR="00FF0707" w:rsidRPr="003B06F3" w:rsidRDefault="00FF0707" w:rsidP="00D66325">
            <w:r w:rsidRPr="003B06F3">
              <w:t>Nummer referentieproject</w:t>
            </w:r>
          </w:p>
        </w:tc>
        <w:tc>
          <w:tcPr>
            <w:tcW w:w="4961" w:type="dxa"/>
            <w:shd w:val="clear" w:color="auto" w:fill="D9D9D9" w:themeFill="background1" w:themeFillShade="D9"/>
          </w:tcPr>
          <w:p w14:paraId="0CAA38BE" w14:textId="77777777" w:rsidR="00FF0707" w:rsidRPr="003B06F3" w:rsidRDefault="00FF0707" w:rsidP="00D66325">
            <w:r w:rsidRPr="003B06F3">
              <w:t>N</w:t>
            </w:r>
            <w:r>
              <w:t>umme</w:t>
            </w:r>
            <w:r w:rsidRPr="003B06F3">
              <w:t>r</w:t>
            </w:r>
          </w:p>
        </w:tc>
      </w:tr>
      <w:tr w:rsidR="00FF0707" w:rsidRPr="00DC31D0" w14:paraId="1428A75E" w14:textId="77777777" w:rsidTr="28F4BCB3">
        <w:trPr>
          <w:cantSplit/>
        </w:trPr>
        <w:tc>
          <w:tcPr>
            <w:tcW w:w="393" w:type="dxa"/>
          </w:tcPr>
          <w:p w14:paraId="7C725EF6" w14:textId="77777777" w:rsidR="00FF0707" w:rsidRPr="00A24771" w:rsidRDefault="00FF0707" w:rsidP="00D66325">
            <w:pPr>
              <w:rPr>
                <w:highlight w:val="green"/>
              </w:rPr>
            </w:pPr>
          </w:p>
        </w:tc>
        <w:tc>
          <w:tcPr>
            <w:tcW w:w="4002" w:type="dxa"/>
          </w:tcPr>
          <w:p w14:paraId="4AB1EB98" w14:textId="77777777" w:rsidR="00FF0707" w:rsidRPr="003B06F3" w:rsidRDefault="00FF0707" w:rsidP="00D66325">
            <w:r w:rsidRPr="003B06F3">
              <w:t>Referentieproject (naam)</w:t>
            </w:r>
          </w:p>
        </w:tc>
        <w:tc>
          <w:tcPr>
            <w:tcW w:w="4961" w:type="dxa"/>
            <w:shd w:val="clear" w:color="auto" w:fill="D9D9D9" w:themeFill="background1" w:themeFillShade="D9"/>
          </w:tcPr>
          <w:p w14:paraId="26A7F32C" w14:textId="77777777" w:rsidR="00FF0707" w:rsidRPr="003B06F3" w:rsidRDefault="00FF0707" w:rsidP="00D66325">
            <w:r w:rsidRPr="003B06F3">
              <w:t>Naam project</w:t>
            </w:r>
          </w:p>
        </w:tc>
      </w:tr>
      <w:tr w:rsidR="00FF0707" w:rsidRPr="00DC31D0" w14:paraId="2D591FB1" w14:textId="77777777" w:rsidTr="28F4BCB3">
        <w:trPr>
          <w:cantSplit/>
        </w:trPr>
        <w:tc>
          <w:tcPr>
            <w:tcW w:w="393" w:type="dxa"/>
          </w:tcPr>
          <w:p w14:paraId="76A98674" w14:textId="77777777" w:rsidR="00FF0707" w:rsidRPr="00A24771" w:rsidRDefault="00FF0707" w:rsidP="00D66325">
            <w:pPr>
              <w:rPr>
                <w:highlight w:val="green"/>
              </w:rPr>
            </w:pPr>
          </w:p>
        </w:tc>
        <w:tc>
          <w:tcPr>
            <w:tcW w:w="4002" w:type="dxa"/>
          </w:tcPr>
          <w:p w14:paraId="60981104" w14:textId="77777777" w:rsidR="00FF0707" w:rsidRPr="003B06F3" w:rsidRDefault="00FF0707" w:rsidP="00D66325">
            <w:r w:rsidRPr="003B06F3">
              <w:t>Referentie heeft betrekking op:</w:t>
            </w:r>
          </w:p>
          <w:p w14:paraId="44D1B07A" w14:textId="77777777" w:rsidR="00FF0707" w:rsidRPr="003B06F3" w:rsidRDefault="00FF0707" w:rsidP="00D66325"/>
          <w:p w14:paraId="3B6C12FC" w14:textId="77777777" w:rsidR="00FF0707" w:rsidRPr="003B06F3" w:rsidRDefault="00FF0707" w:rsidP="00D66325"/>
        </w:tc>
        <w:tc>
          <w:tcPr>
            <w:tcW w:w="4961" w:type="dxa"/>
            <w:shd w:val="clear" w:color="auto" w:fill="D9D9D9" w:themeFill="background1" w:themeFillShade="D9"/>
          </w:tcPr>
          <w:p w14:paraId="2DBAA586" w14:textId="2D6A5400" w:rsidR="000A584F" w:rsidRDefault="7E85306D" w:rsidP="000A584F">
            <w:r w:rsidRPr="40C44919">
              <w:rPr>
                <w:rFonts w:ascii="Wingdings" w:eastAsia="Wingdings" w:hAnsi="Wingdings" w:cs="Wingdings"/>
              </w:rPr>
              <w:t></w:t>
            </w:r>
            <w:r>
              <w:t xml:space="preserve">  Selectiecriteri</w:t>
            </w:r>
            <w:r w:rsidR="4CA36034">
              <w:t>um</w:t>
            </w:r>
            <w:r>
              <w:t xml:space="preserve"> </w:t>
            </w:r>
            <w:r w:rsidR="000C326A">
              <w:t>7</w:t>
            </w:r>
          </w:p>
          <w:p w14:paraId="1B01C116" w14:textId="22F31873" w:rsidR="000A584F" w:rsidRPr="003B06F3" w:rsidRDefault="000A584F" w:rsidP="00705D1D"/>
        </w:tc>
      </w:tr>
      <w:tr w:rsidR="00FF0707" w:rsidRPr="00DC31D0" w14:paraId="7BE202A9" w14:textId="77777777" w:rsidTr="28F4BCB3">
        <w:trPr>
          <w:cantSplit/>
        </w:trPr>
        <w:tc>
          <w:tcPr>
            <w:tcW w:w="393" w:type="dxa"/>
          </w:tcPr>
          <w:p w14:paraId="4F2193B4" w14:textId="77777777" w:rsidR="00FF0707" w:rsidRPr="00A24771" w:rsidRDefault="00FF0707" w:rsidP="00D66325">
            <w:pPr>
              <w:rPr>
                <w:highlight w:val="green"/>
              </w:rPr>
            </w:pPr>
          </w:p>
        </w:tc>
        <w:tc>
          <w:tcPr>
            <w:tcW w:w="8963" w:type="dxa"/>
            <w:gridSpan w:val="2"/>
          </w:tcPr>
          <w:p w14:paraId="562C4864" w14:textId="77777777" w:rsidR="00FF0707" w:rsidRPr="003B06F3" w:rsidRDefault="00FF0707" w:rsidP="00D66325">
            <w:r w:rsidRPr="003B06F3">
              <w:t xml:space="preserve">Naam en adres </w:t>
            </w:r>
            <w:r>
              <w:t>o</w:t>
            </w:r>
            <w:r w:rsidRPr="003B06F3">
              <w:t>pdrachtgever:</w:t>
            </w:r>
          </w:p>
        </w:tc>
      </w:tr>
      <w:tr w:rsidR="00FF0707" w:rsidRPr="00DC31D0" w14:paraId="7E376AB9" w14:textId="77777777" w:rsidTr="28F4BCB3">
        <w:trPr>
          <w:cantSplit/>
        </w:trPr>
        <w:tc>
          <w:tcPr>
            <w:tcW w:w="393" w:type="dxa"/>
          </w:tcPr>
          <w:p w14:paraId="288D0189" w14:textId="77777777" w:rsidR="00FF0707" w:rsidRPr="00A24771" w:rsidRDefault="00FF0707" w:rsidP="00D66325">
            <w:pPr>
              <w:rPr>
                <w:highlight w:val="green"/>
              </w:rPr>
            </w:pPr>
          </w:p>
        </w:tc>
        <w:tc>
          <w:tcPr>
            <w:tcW w:w="4002" w:type="dxa"/>
          </w:tcPr>
          <w:p w14:paraId="4480AD3A" w14:textId="6D878264" w:rsidR="00FF0707" w:rsidRPr="003B06F3" w:rsidRDefault="00050C60" w:rsidP="00D66325">
            <w:r>
              <w:t>Opdrachtgever</w:t>
            </w:r>
          </w:p>
        </w:tc>
        <w:tc>
          <w:tcPr>
            <w:tcW w:w="4961" w:type="dxa"/>
            <w:shd w:val="clear" w:color="auto" w:fill="D9D9D9" w:themeFill="background1" w:themeFillShade="D9"/>
          </w:tcPr>
          <w:p w14:paraId="1782565A" w14:textId="77777777" w:rsidR="00FF0707" w:rsidRPr="003B06F3" w:rsidRDefault="00FF0707" w:rsidP="00D66325">
            <w:r w:rsidRPr="003B06F3">
              <w:t xml:space="preserve">Naam </w:t>
            </w:r>
            <w:r>
              <w:t>o</w:t>
            </w:r>
            <w:r w:rsidRPr="003B06F3">
              <w:t>pdrachtgever</w:t>
            </w:r>
          </w:p>
        </w:tc>
      </w:tr>
      <w:tr w:rsidR="00FF0707" w:rsidRPr="00DC31D0" w14:paraId="438241A5" w14:textId="77777777" w:rsidTr="28F4BCB3">
        <w:trPr>
          <w:cantSplit/>
        </w:trPr>
        <w:tc>
          <w:tcPr>
            <w:tcW w:w="393" w:type="dxa"/>
          </w:tcPr>
          <w:p w14:paraId="2F06259B" w14:textId="77777777" w:rsidR="00FF0707" w:rsidRPr="00A24771" w:rsidRDefault="00FF0707" w:rsidP="00D66325">
            <w:pPr>
              <w:rPr>
                <w:highlight w:val="green"/>
              </w:rPr>
            </w:pPr>
          </w:p>
        </w:tc>
        <w:tc>
          <w:tcPr>
            <w:tcW w:w="4002" w:type="dxa"/>
          </w:tcPr>
          <w:p w14:paraId="19DD8274" w14:textId="77777777" w:rsidR="00FF0707" w:rsidRPr="003B06F3" w:rsidRDefault="00FF0707" w:rsidP="00D66325">
            <w:r w:rsidRPr="003B06F3">
              <w:t>Contactpersoon bij de Opdrachtgever:</w:t>
            </w:r>
          </w:p>
        </w:tc>
        <w:tc>
          <w:tcPr>
            <w:tcW w:w="4961" w:type="dxa"/>
            <w:shd w:val="clear" w:color="auto" w:fill="D9D9D9" w:themeFill="background1" w:themeFillShade="D9"/>
          </w:tcPr>
          <w:p w14:paraId="61E25921" w14:textId="77777777" w:rsidR="00FF0707" w:rsidRPr="003B06F3" w:rsidRDefault="00FF0707" w:rsidP="00D66325">
            <w:r w:rsidRPr="003B06F3">
              <w:t xml:space="preserve">Naam contactpersoon </w:t>
            </w:r>
            <w:r>
              <w:t>o</w:t>
            </w:r>
            <w:r w:rsidRPr="003B06F3">
              <w:t>pdrachtgever</w:t>
            </w:r>
          </w:p>
        </w:tc>
      </w:tr>
      <w:tr w:rsidR="00FF0707" w:rsidRPr="00DC31D0" w14:paraId="152B508C" w14:textId="77777777" w:rsidTr="28F4BCB3">
        <w:trPr>
          <w:cantSplit/>
        </w:trPr>
        <w:tc>
          <w:tcPr>
            <w:tcW w:w="393" w:type="dxa"/>
          </w:tcPr>
          <w:p w14:paraId="771D3E0A" w14:textId="77777777" w:rsidR="00FF0707" w:rsidRPr="00A24771" w:rsidRDefault="00FF0707" w:rsidP="00D66325">
            <w:pPr>
              <w:rPr>
                <w:highlight w:val="green"/>
              </w:rPr>
            </w:pPr>
          </w:p>
        </w:tc>
        <w:tc>
          <w:tcPr>
            <w:tcW w:w="4002" w:type="dxa"/>
          </w:tcPr>
          <w:p w14:paraId="37E20370" w14:textId="77777777" w:rsidR="00FF0707" w:rsidRPr="003B06F3" w:rsidRDefault="00FF0707" w:rsidP="00D66325">
            <w:r w:rsidRPr="003B06F3">
              <w:t xml:space="preserve">Contactgegevens contactpersoon bij de </w:t>
            </w:r>
            <w:r>
              <w:t>o</w:t>
            </w:r>
            <w:r w:rsidRPr="003B06F3">
              <w:t>pdrachtgever:</w:t>
            </w:r>
          </w:p>
        </w:tc>
        <w:tc>
          <w:tcPr>
            <w:tcW w:w="4961" w:type="dxa"/>
            <w:shd w:val="clear" w:color="auto" w:fill="D9D9D9" w:themeFill="background1" w:themeFillShade="D9"/>
          </w:tcPr>
          <w:p w14:paraId="74AAB8A0" w14:textId="77777777" w:rsidR="00FF0707" w:rsidRPr="003B06F3" w:rsidRDefault="00FF0707" w:rsidP="00D66325">
            <w:r w:rsidRPr="003B06F3">
              <w:t>Telefoonnummer:</w:t>
            </w:r>
          </w:p>
          <w:p w14:paraId="5479C344" w14:textId="77777777" w:rsidR="00FF0707" w:rsidRPr="003B06F3" w:rsidRDefault="00FF0707" w:rsidP="00D66325"/>
          <w:p w14:paraId="5E44EC55" w14:textId="77777777" w:rsidR="00FF0707" w:rsidRPr="003B06F3" w:rsidRDefault="00FF0707" w:rsidP="00D66325">
            <w:r w:rsidRPr="003B06F3">
              <w:t>E-mailadres:</w:t>
            </w:r>
          </w:p>
        </w:tc>
      </w:tr>
      <w:tr w:rsidR="00FF0707" w:rsidRPr="00DC31D0" w14:paraId="06A88351" w14:textId="77777777" w:rsidTr="28F4BCB3">
        <w:trPr>
          <w:cantSplit/>
        </w:trPr>
        <w:tc>
          <w:tcPr>
            <w:tcW w:w="393" w:type="dxa"/>
          </w:tcPr>
          <w:p w14:paraId="39BDD244" w14:textId="77777777" w:rsidR="00FF0707" w:rsidRPr="00A24771" w:rsidRDefault="00FF0707" w:rsidP="00D66325">
            <w:pPr>
              <w:rPr>
                <w:highlight w:val="green"/>
              </w:rPr>
            </w:pPr>
          </w:p>
        </w:tc>
        <w:tc>
          <w:tcPr>
            <w:tcW w:w="8963" w:type="dxa"/>
            <w:gridSpan w:val="2"/>
          </w:tcPr>
          <w:p w14:paraId="42385883" w14:textId="604312E9" w:rsidR="00FF0707" w:rsidRPr="00914561" w:rsidRDefault="00FF0707" w:rsidP="00D66325">
            <w:r w:rsidRPr="00914561">
              <w:t xml:space="preserve">Nadere </w:t>
            </w:r>
            <w:r w:rsidR="006300F2" w:rsidRPr="00914561">
              <w:t>informatie</w:t>
            </w:r>
            <w:r w:rsidR="006300F2">
              <w:t xml:space="preserve"> </w:t>
            </w:r>
            <w:r w:rsidR="006300F2" w:rsidRPr="00914561">
              <w:t>referentieproject</w:t>
            </w:r>
          </w:p>
        </w:tc>
      </w:tr>
      <w:tr w:rsidR="00FF0707" w:rsidRPr="00DC31D0" w14:paraId="13870202" w14:textId="77777777" w:rsidTr="28F4BCB3">
        <w:trPr>
          <w:cantSplit/>
        </w:trPr>
        <w:tc>
          <w:tcPr>
            <w:tcW w:w="393" w:type="dxa"/>
          </w:tcPr>
          <w:p w14:paraId="09C27938" w14:textId="77777777" w:rsidR="00FF0707" w:rsidRPr="00A24771" w:rsidRDefault="00FF0707" w:rsidP="00D66325">
            <w:pPr>
              <w:rPr>
                <w:highlight w:val="green"/>
              </w:rPr>
            </w:pPr>
          </w:p>
        </w:tc>
        <w:tc>
          <w:tcPr>
            <w:tcW w:w="4002" w:type="dxa"/>
          </w:tcPr>
          <w:p w14:paraId="04B11511" w14:textId="77777777" w:rsidR="00FF0707" w:rsidRPr="00914561" w:rsidRDefault="00FF0707" w:rsidP="00D66325">
            <w:r w:rsidRPr="00914561">
              <w:t>Locatie van het referentiewerk</w:t>
            </w:r>
          </w:p>
        </w:tc>
        <w:tc>
          <w:tcPr>
            <w:tcW w:w="4961" w:type="dxa"/>
            <w:shd w:val="clear" w:color="auto" w:fill="D9D9D9" w:themeFill="background1" w:themeFillShade="D9"/>
          </w:tcPr>
          <w:p w14:paraId="1881D7BD" w14:textId="77777777" w:rsidR="00FF0707" w:rsidRPr="00343EB8" w:rsidRDefault="00FF0707" w:rsidP="00D66325">
            <w:r w:rsidRPr="00343EB8">
              <w:t>Locatiegegevens / adres</w:t>
            </w:r>
          </w:p>
          <w:p w14:paraId="483E27BB" w14:textId="77777777" w:rsidR="00FF0707" w:rsidRPr="00343EB8" w:rsidRDefault="00FF0707" w:rsidP="00D66325"/>
        </w:tc>
      </w:tr>
      <w:tr w:rsidR="00546AF2" w:rsidRPr="00DC31D0" w14:paraId="1D324CD0" w14:textId="77777777" w:rsidTr="28F4BCB3">
        <w:trPr>
          <w:cantSplit/>
        </w:trPr>
        <w:tc>
          <w:tcPr>
            <w:tcW w:w="393" w:type="dxa"/>
          </w:tcPr>
          <w:p w14:paraId="6DB3D99C" w14:textId="77777777" w:rsidR="00546AF2" w:rsidRPr="00A24771" w:rsidRDefault="00546AF2" w:rsidP="00D66325">
            <w:pPr>
              <w:rPr>
                <w:highlight w:val="green"/>
              </w:rPr>
            </w:pPr>
          </w:p>
        </w:tc>
        <w:tc>
          <w:tcPr>
            <w:tcW w:w="4002" w:type="dxa"/>
          </w:tcPr>
          <w:p w14:paraId="27B0392C" w14:textId="172D811D" w:rsidR="00546AF2" w:rsidRPr="00914561" w:rsidRDefault="00546AF2" w:rsidP="00D66325">
            <w:r>
              <w:t>Gebouwtype</w:t>
            </w:r>
          </w:p>
        </w:tc>
        <w:tc>
          <w:tcPr>
            <w:tcW w:w="4961" w:type="dxa"/>
            <w:shd w:val="clear" w:color="auto" w:fill="D9D9D9" w:themeFill="background1" w:themeFillShade="D9"/>
          </w:tcPr>
          <w:p w14:paraId="2E8E1E6F" w14:textId="47C4FB7B" w:rsidR="00546AF2" w:rsidRPr="00343EB8" w:rsidRDefault="009C2343" w:rsidP="00D66325">
            <w:r w:rsidRPr="00343EB8">
              <w:t>……</w:t>
            </w:r>
          </w:p>
        </w:tc>
      </w:tr>
      <w:tr w:rsidR="00925527" w:rsidRPr="00DC31D0" w14:paraId="119E7EB8" w14:textId="77777777" w:rsidTr="28F4BCB3">
        <w:trPr>
          <w:cantSplit/>
        </w:trPr>
        <w:tc>
          <w:tcPr>
            <w:tcW w:w="393" w:type="dxa"/>
          </w:tcPr>
          <w:p w14:paraId="279522D3" w14:textId="77777777" w:rsidR="00925527" w:rsidRPr="00A24771" w:rsidRDefault="00925527" w:rsidP="00D66325">
            <w:pPr>
              <w:rPr>
                <w:highlight w:val="green"/>
              </w:rPr>
            </w:pPr>
          </w:p>
        </w:tc>
        <w:tc>
          <w:tcPr>
            <w:tcW w:w="4002" w:type="dxa"/>
          </w:tcPr>
          <w:p w14:paraId="1F65BD84" w14:textId="0ED4DAA0" w:rsidR="00925527" w:rsidRDefault="00925527" w:rsidP="00D66325">
            <w:r>
              <w:t>Referentieproject uitgevoerd als hoofdverantwoordelijke?</w:t>
            </w:r>
          </w:p>
        </w:tc>
        <w:tc>
          <w:tcPr>
            <w:tcW w:w="4961" w:type="dxa"/>
            <w:shd w:val="clear" w:color="auto" w:fill="D9D9D9" w:themeFill="background1" w:themeFillShade="D9"/>
          </w:tcPr>
          <w:p w14:paraId="1D2438A9" w14:textId="6D88D02D" w:rsidR="00925527" w:rsidRPr="00343EB8" w:rsidRDefault="003517DF" w:rsidP="00D66325">
            <w:sdt>
              <w:sdtPr>
                <w:rPr>
                  <w:rFonts w:eastAsia="MS Gothic" w:cstheme="minorHAnsi"/>
                  <w:sz w:val="20"/>
                  <w:szCs w:val="20"/>
                </w:rPr>
                <w:id w:val="616643944"/>
                <w14:checkbox>
                  <w14:checked w14:val="0"/>
                  <w14:checkedState w14:val="2612" w14:font="MS Gothic"/>
                  <w14:uncheckedState w14:val="2610" w14:font="MS Gothic"/>
                </w14:checkbox>
              </w:sdtPr>
              <w:sdtEndPr/>
              <w:sdtContent>
                <w:r w:rsidR="009C2343" w:rsidRPr="00343EB8">
                  <w:rPr>
                    <w:rFonts w:ascii="Segoe UI Symbol" w:eastAsia="MS Gothic" w:hAnsi="Segoe UI Symbol" w:cs="Segoe UI Symbol"/>
                    <w:sz w:val="20"/>
                    <w:szCs w:val="20"/>
                  </w:rPr>
                  <w:t>☐</w:t>
                </w:r>
              </w:sdtContent>
            </w:sdt>
            <w:r w:rsidR="009C2343" w:rsidRPr="00343EB8">
              <w:rPr>
                <w:rFonts w:eastAsia="MS Gothic" w:cstheme="minorHAnsi"/>
                <w:sz w:val="20"/>
                <w:szCs w:val="20"/>
              </w:rPr>
              <w:t xml:space="preserve">  Ja / </w:t>
            </w:r>
            <w:sdt>
              <w:sdtPr>
                <w:rPr>
                  <w:rFonts w:eastAsia="MS Gothic" w:cstheme="minorHAnsi"/>
                  <w:sz w:val="20"/>
                  <w:szCs w:val="20"/>
                </w:rPr>
                <w:id w:val="30088953"/>
                <w14:checkbox>
                  <w14:checked w14:val="0"/>
                  <w14:checkedState w14:val="2612" w14:font="MS Gothic"/>
                  <w14:uncheckedState w14:val="2610" w14:font="MS Gothic"/>
                </w14:checkbox>
              </w:sdtPr>
              <w:sdtEndPr/>
              <w:sdtContent>
                <w:r w:rsidR="009C2343" w:rsidRPr="00343EB8">
                  <w:rPr>
                    <w:rFonts w:ascii="Segoe UI Symbol" w:eastAsia="MS Gothic" w:hAnsi="Segoe UI Symbol" w:cs="Segoe UI Symbol"/>
                    <w:sz w:val="20"/>
                    <w:szCs w:val="20"/>
                  </w:rPr>
                  <w:t>☐</w:t>
                </w:r>
              </w:sdtContent>
            </w:sdt>
            <w:r w:rsidR="009C2343" w:rsidRPr="00343EB8">
              <w:rPr>
                <w:rFonts w:eastAsia="MS Gothic" w:cstheme="minorHAnsi"/>
                <w:sz w:val="20"/>
                <w:szCs w:val="20"/>
              </w:rPr>
              <w:t xml:space="preserve"> Nee</w:t>
            </w:r>
          </w:p>
        </w:tc>
      </w:tr>
      <w:tr w:rsidR="00FF0707" w:rsidRPr="00DC31D0" w14:paraId="2B27562D" w14:textId="77777777" w:rsidTr="28F4BCB3">
        <w:trPr>
          <w:cantSplit/>
        </w:trPr>
        <w:tc>
          <w:tcPr>
            <w:tcW w:w="393" w:type="dxa"/>
          </w:tcPr>
          <w:p w14:paraId="3D64CEBC" w14:textId="77777777" w:rsidR="00FF0707" w:rsidRPr="00A24771" w:rsidRDefault="00FF0707" w:rsidP="00D66325">
            <w:pPr>
              <w:rPr>
                <w:highlight w:val="green"/>
              </w:rPr>
            </w:pPr>
          </w:p>
        </w:tc>
        <w:tc>
          <w:tcPr>
            <w:tcW w:w="4002" w:type="dxa"/>
          </w:tcPr>
          <w:p w14:paraId="5F5BCB20" w14:textId="01637CB9" w:rsidR="00FF0707" w:rsidRPr="00914561" w:rsidRDefault="00FF0707" w:rsidP="00D66325">
            <w:r>
              <w:t>Startd</w:t>
            </w:r>
            <w:r w:rsidRPr="00914561">
              <w:t xml:space="preserve">atum </w:t>
            </w:r>
            <w:r w:rsidR="00050C60">
              <w:t>opdracht</w:t>
            </w:r>
          </w:p>
        </w:tc>
        <w:tc>
          <w:tcPr>
            <w:tcW w:w="4961" w:type="dxa"/>
            <w:shd w:val="clear" w:color="auto" w:fill="D9D9D9" w:themeFill="background1" w:themeFillShade="D9"/>
          </w:tcPr>
          <w:p w14:paraId="5F8C79BE" w14:textId="77777777" w:rsidR="00FF0707" w:rsidRPr="00343EB8" w:rsidRDefault="00FF0707" w:rsidP="00D66325">
            <w:r w:rsidRPr="00343EB8">
              <w:t>Datum</w:t>
            </w:r>
          </w:p>
        </w:tc>
      </w:tr>
      <w:tr w:rsidR="00050C60" w:rsidRPr="00DC31D0" w14:paraId="3D6B440F" w14:textId="77777777" w:rsidTr="28F4BCB3">
        <w:trPr>
          <w:cantSplit/>
        </w:trPr>
        <w:tc>
          <w:tcPr>
            <w:tcW w:w="393" w:type="dxa"/>
          </w:tcPr>
          <w:p w14:paraId="298A4113" w14:textId="77777777" w:rsidR="00050C60" w:rsidRPr="00A24771" w:rsidRDefault="00050C60" w:rsidP="00D66325">
            <w:pPr>
              <w:rPr>
                <w:highlight w:val="green"/>
              </w:rPr>
            </w:pPr>
          </w:p>
        </w:tc>
        <w:tc>
          <w:tcPr>
            <w:tcW w:w="4002" w:type="dxa"/>
          </w:tcPr>
          <w:p w14:paraId="37EF3D3C" w14:textId="09E6EE06" w:rsidR="00050C60" w:rsidRDefault="00050C60" w:rsidP="00D66325">
            <w:r>
              <w:t>Einde opdracht</w:t>
            </w:r>
          </w:p>
        </w:tc>
        <w:tc>
          <w:tcPr>
            <w:tcW w:w="4961" w:type="dxa"/>
            <w:shd w:val="clear" w:color="auto" w:fill="D9D9D9" w:themeFill="background1" w:themeFillShade="D9"/>
          </w:tcPr>
          <w:p w14:paraId="700CFDA3" w14:textId="4BE6A0A1" w:rsidR="00050C60" w:rsidRPr="00343EB8" w:rsidRDefault="00F621E2" w:rsidP="00D66325">
            <w:r w:rsidRPr="00343EB8">
              <w:t>Datum</w:t>
            </w:r>
          </w:p>
        </w:tc>
      </w:tr>
      <w:tr w:rsidR="009A0738" w:rsidRPr="00DC31D0" w14:paraId="0E624F59" w14:textId="77777777" w:rsidTr="28F4BCB3">
        <w:trPr>
          <w:cantSplit/>
        </w:trPr>
        <w:tc>
          <w:tcPr>
            <w:tcW w:w="393" w:type="dxa"/>
          </w:tcPr>
          <w:p w14:paraId="4776D8D6" w14:textId="77777777" w:rsidR="009A0738" w:rsidRPr="00A24771" w:rsidRDefault="009A0738" w:rsidP="009A0738">
            <w:pPr>
              <w:rPr>
                <w:highlight w:val="green"/>
              </w:rPr>
            </w:pPr>
          </w:p>
        </w:tc>
        <w:tc>
          <w:tcPr>
            <w:tcW w:w="4002" w:type="dxa"/>
          </w:tcPr>
          <w:p w14:paraId="35695BB7" w14:textId="5A33B440" w:rsidR="009A0738" w:rsidRDefault="009A0738" w:rsidP="009A0738">
            <w:r>
              <w:rPr>
                <w:rFonts w:asciiTheme="minorHAnsi" w:hAnsiTheme="minorHAnsi" w:cstheme="minorHAnsi"/>
                <w:sz w:val="20"/>
                <w:szCs w:val="20"/>
              </w:rPr>
              <w:t>Fase bouw:</w:t>
            </w:r>
          </w:p>
        </w:tc>
        <w:tc>
          <w:tcPr>
            <w:tcW w:w="4961" w:type="dxa"/>
            <w:shd w:val="clear" w:color="auto" w:fill="D9D9D9" w:themeFill="background1" w:themeFillShade="D9"/>
          </w:tcPr>
          <w:p w14:paraId="0C96E0A2" w14:textId="77777777" w:rsidR="009A0738" w:rsidRPr="00343EB8" w:rsidRDefault="003517DF" w:rsidP="009A0738">
            <w:pPr>
              <w:rPr>
                <w:rFonts w:eastAsia="MS Gothic" w:cstheme="minorHAnsi"/>
                <w:sz w:val="20"/>
                <w:szCs w:val="20"/>
              </w:rPr>
            </w:pPr>
            <w:sdt>
              <w:sdtPr>
                <w:rPr>
                  <w:rFonts w:eastAsia="MS Gothic" w:cstheme="minorHAnsi"/>
                  <w:sz w:val="20"/>
                  <w:szCs w:val="20"/>
                </w:rPr>
                <w:id w:val="-801373526"/>
                <w14:checkbox>
                  <w14:checked w14:val="0"/>
                  <w14:checkedState w14:val="2612" w14:font="MS Gothic"/>
                  <w14:uncheckedState w14:val="2610" w14:font="MS Gothic"/>
                </w14:checkbox>
              </w:sdtPr>
              <w:sdtEndPr/>
              <w:sdtContent>
                <w:r w:rsidR="009A0738" w:rsidRPr="00343EB8">
                  <w:rPr>
                    <w:rFonts w:ascii="Segoe UI Symbol" w:eastAsia="MS Gothic" w:hAnsi="Segoe UI Symbol" w:cs="Segoe UI Symbol"/>
                    <w:sz w:val="20"/>
                    <w:szCs w:val="20"/>
                  </w:rPr>
                  <w:t>☐</w:t>
                </w:r>
              </w:sdtContent>
            </w:sdt>
            <w:r w:rsidR="009A0738" w:rsidRPr="00343EB8">
              <w:rPr>
                <w:rFonts w:eastAsia="MS Gothic" w:cstheme="minorHAnsi"/>
                <w:sz w:val="20"/>
                <w:szCs w:val="20"/>
              </w:rPr>
              <w:t xml:space="preserve">  Opgeleverd, opleverdatum ….</w:t>
            </w:r>
          </w:p>
          <w:p w14:paraId="1334511D" w14:textId="77777777" w:rsidR="009A0738" w:rsidRPr="00343EB8" w:rsidRDefault="003517DF" w:rsidP="009A0738">
            <w:pPr>
              <w:rPr>
                <w:rFonts w:eastAsia="MS Gothic" w:cstheme="minorHAnsi"/>
                <w:sz w:val="20"/>
                <w:szCs w:val="20"/>
              </w:rPr>
            </w:pPr>
            <w:sdt>
              <w:sdtPr>
                <w:rPr>
                  <w:rFonts w:eastAsia="MS Gothic" w:cstheme="minorHAnsi"/>
                  <w:sz w:val="20"/>
                  <w:szCs w:val="20"/>
                </w:rPr>
                <w:id w:val="1879811382"/>
                <w14:checkbox>
                  <w14:checked w14:val="0"/>
                  <w14:checkedState w14:val="2612" w14:font="MS Gothic"/>
                  <w14:uncheckedState w14:val="2610" w14:font="MS Gothic"/>
                </w14:checkbox>
              </w:sdtPr>
              <w:sdtEndPr/>
              <w:sdtContent>
                <w:r w:rsidR="009A0738" w:rsidRPr="00343EB8">
                  <w:rPr>
                    <w:rFonts w:ascii="Segoe UI Symbol" w:eastAsia="MS Gothic" w:hAnsi="Segoe UI Symbol" w:cs="Segoe UI Symbol"/>
                    <w:sz w:val="20"/>
                    <w:szCs w:val="20"/>
                  </w:rPr>
                  <w:t>☐</w:t>
                </w:r>
              </w:sdtContent>
            </w:sdt>
            <w:r w:rsidR="009A0738" w:rsidRPr="00343EB8">
              <w:rPr>
                <w:rFonts w:eastAsia="MS Gothic" w:cstheme="minorHAnsi"/>
                <w:sz w:val="20"/>
                <w:szCs w:val="20"/>
              </w:rPr>
              <w:t xml:space="preserve">  In aanbouw, sinds datum …</w:t>
            </w:r>
          </w:p>
          <w:p w14:paraId="25F04A62" w14:textId="59188A18" w:rsidR="009A0738" w:rsidRPr="00343EB8" w:rsidRDefault="003517DF" w:rsidP="009A0738">
            <w:sdt>
              <w:sdtPr>
                <w:rPr>
                  <w:rFonts w:eastAsia="MS Gothic" w:cstheme="minorHAnsi"/>
                  <w:sz w:val="20"/>
                  <w:szCs w:val="20"/>
                </w:rPr>
                <w:id w:val="1757091651"/>
                <w14:checkbox>
                  <w14:checked w14:val="0"/>
                  <w14:checkedState w14:val="2612" w14:font="MS Gothic"/>
                  <w14:uncheckedState w14:val="2610" w14:font="MS Gothic"/>
                </w14:checkbox>
              </w:sdtPr>
              <w:sdtEndPr/>
              <w:sdtContent>
                <w:r w:rsidR="009A0738" w:rsidRPr="00343EB8">
                  <w:rPr>
                    <w:rFonts w:ascii="Segoe UI Symbol" w:eastAsia="MS Gothic" w:hAnsi="Segoe UI Symbol" w:cs="Segoe UI Symbol"/>
                    <w:sz w:val="20"/>
                    <w:szCs w:val="20"/>
                  </w:rPr>
                  <w:t>☐</w:t>
                </w:r>
              </w:sdtContent>
            </w:sdt>
            <w:r w:rsidR="009A0738" w:rsidRPr="00343EB8">
              <w:rPr>
                <w:rFonts w:eastAsia="MS Gothic" w:cstheme="minorHAnsi"/>
                <w:sz w:val="20"/>
                <w:szCs w:val="20"/>
              </w:rPr>
              <w:t xml:space="preserve"> Aanbesteed en gegund, datum gunning …</w:t>
            </w:r>
          </w:p>
        </w:tc>
      </w:tr>
      <w:tr w:rsidR="00FF0707" w:rsidRPr="00DC31D0" w14:paraId="230493AE" w14:textId="77777777" w:rsidTr="28F4BCB3">
        <w:trPr>
          <w:cantSplit/>
        </w:trPr>
        <w:tc>
          <w:tcPr>
            <w:tcW w:w="393" w:type="dxa"/>
          </w:tcPr>
          <w:p w14:paraId="1F21C242" w14:textId="77777777" w:rsidR="00FF0707" w:rsidRPr="00A24771" w:rsidRDefault="00FF0707" w:rsidP="00D66325">
            <w:pPr>
              <w:rPr>
                <w:highlight w:val="green"/>
              </w:rPr>
            </w:pPr>
          </w:p>
        </w:tc>
        <w:tc>
          <w:tcPr>
            <w:tcW w:w="4002" w:type="dxa"/>
          </w:tcPr>
          <w:p w14:paraId="6D262382" w14:textId="3568BEE4" w:rsidR="00FF0707" w:rsidRPr="00914561" w:rsidRDefault="006300F2" w:rsidP="00D66325">
            <w:r>
              <w:t xml:space="preserve">Type project </w:t>
            </w:r>
          </w:p>
          <w:p w14:paraId="6B2D21A5" w14:textId="77777777" w:rsidR="00FF0707" w:rsidRDefault="00FF0707" w:rsidP="00D66325"/>
        </w:tc>
        <w:tc>
          <w:tcPr>
            <w:tcW w:w="4961" w:type="dxa"/>
            <w:shd w:val="clear" w:color="auto" w:fill="D9D9D9" w:themeFill="background1" w:themeFillShade="D9"/>
          </w:tcPr>
          <w:p w14:paraId="38E60589" w14:textId="77777777" w:rsidR="00546AF2" w:rsidRPr="00343EB8" w:rsidRDefault="003517DF" w:rsidP="00546AF2">
            <w:pPr>
              <w:rPr>
                <w:rFonts w:cstheme="minorHAnsi"/>
                <w:sz w:val="20"/>
                <w:szCs w:val="20"/>
              </w:rPr>
            </w:pPr>
            <w:sdt>
              <w:sdtPr>
                <w:rPr>
                  <w:rFonts w:eastAsia="MS Gothic" w:cstheme="minorHAnsi"/>
                  <w:sz w:val="20"/>
                  <w:szCs w:val="20"/>
                </w:rPr>
                <w:id w:val="357476319"/>
                <w14:checkbox>
                  <w14:checked w14:val="0"/>
                  <w14:checkedState w14:val="2612" w14:font="MS Gothic"/>
                  <w14:uncheckedState w14:val="2610" w14:font="MS Gothic"/>
                </w14:checkbox>
              </w:sdtPr>
              <w:sdtEndPr/>
              <w:sdtContent>
                <w:r w:rsidR="00546AF2" w:rsidRPr="00343EB8">
                  <w:rPr>
                    <w:rFonts w:ascii="Segoe UI Symbol" w:eastAsia="MS Gothic" w:hAnsi="Segoe UI Symbol" w:cs="Segoe UI Symbol"/>
                    <w:sz w:val="20"/>
                    <w:szCs w:val="20"/>
                  </w:rPr>
                  <w:t>☐</w:t>
                </w:r>
              </w:sdtContent>
            </w:sdt>
            <w:r w:rsidR="00546AF2" w:rsidRPr="00343EB8">
              <w:rPr>
                <w:rFonts w:cstheme="minorHAnsi"/>
                <w:sz w:val="20"/>
                <w:szCs w:val="20"/>
              </w:rPr>
              <w:t xml:space="preserve"> nieuwbouw en/of</w:t>
            </w:r>
          </w:p>
          <w:p w14:paraId="6B6F3275" w14:textId="77777777" w:rsidR="00546AF2" w:rsidRPr="00343EB8" w:rsidRDefault="003517DF" w:rsidP="00546AF2">
            <w:pPr>
              <w:rPr>
                <w:rFonts w:cstheme="minorHAnsi"/>
                <w:sz w:val="20"/>
                <w:szCs w:val="20"/>
              </w:rPr>
            </w:pPr>
            <w:sdt>
              <w:sdtPr>
                <w:rPr>
                  <w:rFonts w:eastAsia="MS Gothic" w:cstheme="minorHAnsi"/>
                  <w:sz w:val="20"/>
                  <w:szCs w:val="20"/>
                </w:rPr>
                <w:id w:val="-925875765"/>
                <w14:checkbox>
                  <w14:checked w14:val="0"/>
                  <w14:checkedState w14:val="2612" w14:font="MS Gothic"/>
                  <w14:uncheckedState w14:val="2610" w14:font="MS Gothic"/>
                </w14:checkbox>
              </w:sdtPr>
              <w:sdtEndPr/>
              <w:sdtContent>
                <w:r w:rsidR="00546AF2" w:rsidRPr="00343EB8">
                  <w:rPr>
                    <w:rFonts w:ascii="Segoe UI Symbol" w:eastAsia="MS Gothic" w:hAnsi="Segoe UI Symbol" w:cs="Segoe UI Symbol"/>
                    <w:sz w:val="20"/>
                    <w:szCs w:val="20"/>
                  </w:rPr>
                  <w:t>☐</w:t>
                </w:r>
              </w:sdtContent>
            </w:sdt>
            <w:r w:rsidR="00546AF2" w:rsidRPr="00343EB8">
              <w:rPr>
                <w:rFonts w:cstheme="minorHAnsi"/>
                <w:sz w:val="20"/>
                <w:szCs w:val="20"/>
              </w:rPr>
              <w:t xml:space="preserve"> grootschalige renovatie</w:t>
            </w:r>
          </w:p>
          <w:p w14:paraId="3D7094AD" w14:textId="23EF9C9B" w:rsidR="00FF0707" w:rsidRPr="00343EB8" w:rsidRDefault="003517DF" w:rsidP="00546AF2">
            <w:sdt>
              <w:sdtPr>
                <w:rPr>
                  <w:rFonts w:eastAsia="MS Gothic" w:cstheme="minorHAnsi"/>
                  <w:sz w:val="20"/>
                  <w:szCs w:val="20"/>
                </w:rPr>
                <w:id w:val="-1406518135"/>
                <w14:checkbox>
                  <w14:checked w14:val="0"/>
                  <w14:checkedState w14:val="2612" w14:font="MS Gothic"/>
                  <w14:uncheckedState w14:val="2610" w14:font="MS Gothic"/>
                </w14:checkbox>
              </w:sdtPr>
              <w:sdtEndPr/>
              <w:sdtContent>
                <w:r w:rsidR="00546AF2" w:rsidRPr="00343EB8">
                  <w:rPr>
                    <w:rFonts w:ascii="Segoe UI Symbol" w:eastAsia="MS Gothic" w:hAnsi="Segoe UI Symbol" w:cs="Segoe UI Symbol"/>
                    <w:sz w:val="20"/>
                    <w:szCs w:val="20"/>
                  </w:rPr>
                  <w:t>☐</w:t>
                </w:r>
              </w:sdtContent>
            </w:sdt>
            <w:r w:rsidR="00546AF2" w:rsidRPr="00343EB8">
              <w:rPr>
                <w:rFonts w:eastAsia="MS Gothic" w:cstheme="minorHAnsi"/>
                <w:sz w:val="20"/>
                <w:szCs w:val="20"/>
              </w:rPr>
              <w:t xml:space="preserve"> Overig, ……</w:t>
            </w:r>
            <w:r w:rsidR="00FF0707" w:rsidRPr="00343EB8">
              <w:t xml:space="preserve"> </w:t>
            </w:r>
          </w:p>
        </w:tc>
      </w:tr>
      <w:tr w:rsidR="00F942D7" w:rsidRPr="00DC31D0" w14:paraId="075A8933" w14:textId="77777777" w:rsidTr="28F4BCB3">
        <w:trPr>
          <w:cantSplit/>
        </w:trPr>
        <w:tc>
          <w:tcPr>
            <w:tcW w:w="393" w:type="dxa"/>
            <w:tcBorders>
              <w:bottom w:val="dotted" w:sz="4" w:space="0" w:color="auto"/>
            </w:tcBorders>
          </w:tcPr>
          <w:p w14:paraId="78FA39DF" w14:textId="77777777" w:rsidR="00F942D7" w:rsidRPr="00A24771" w:rsidRDefault="00F942D7" w:rsidP="00D30E1A">
            <w:pPr>
              <w:rPr>
                <w:highlight w:val="green"/>
              </w:rPr>
            </w:pPr>
          </w:p>
        </w:tc>
        <w:tc>
          <w:tcPr>
            <w:tcW w:w="4002" w:type="dxa"/>
            <w:tcBorders>
              <w:bottom w:val="dotted" w:sz="4" w:space="0" w:color="auto"/>
            </w:tcBorders>
          </w:tcPr>
          <w:p w14:paraId="521933FB" w14:textId="122483AD" w:rsidR="00F942D7" w:rsidRPr="00EF5694" w:rsidRDefault="780E8BC2" w:rsidP="28F4BCB3">
            <w:pPr>
              <w:rPr>
                <w:rFonts w:ascii="Calibri" w:hAnsi="Calibri" w:cs="Calibri"/>
                <w:color w:val="000000" w:themeColor="text1"/>
                <w:sz w:val="20"/>
                <w:szCs w:val="20"/>
              </w:rPr>
            </w:pPr>
            <w:r w:rsidRPr="28F4BCB3">
              <w:rPr>
                <w:rFonts w:ascii="Calibri" w:hAnsi="Calibri" w:cs="Calibri"/>
                <w:color w:val="000000" w:themeColor="text1"/>
                <w:sz w:val="20"/>
                <w:szCs w:val="20"/>
              </w:rPr>
              <w:t>Verantwoordelijk voor de volgende ontwerpproducten van het ontwerptraject (DNR-STB-2014).</w:t>
            </w:r>
          </w:p>
          <w:p w14:paraId="328B17E6" w14:textId="0E060D04" w:rsidR="00F942D7" w:rsidRPr="00EF5694" w:rsidRDefault="00F942D7" w:rsidP="28F4BCB3">
            <w:pPr>
              <w:rPr>
                <w:rFonts w:asciiTheme="minorHAnsi" w:hAnsiTheme="minorHAnsi" w:cstheme="minorBidi"/>
                <w:sz w:val="20"/>
                <w:szCs w:val="20"/>
              </w:rPr>
            </w:pPr>
          </w:p>
        </w:tc>
        <w:tc>
          <w:tcPr>
            <w:tcW w:w="4961" w:type="dxa"/>
            <w:tcBorders>
              <w:bottom w:val="dotted" w:sz="4" w:space="0" w:color="auto"/>
            </w:tcBorders>
            <w:shd w:val="clear" w:color="auto" w:fill="D9D9D9" w:themeFill="background1" w:themeFillShade="D9"/>
          </w:tcPr>
          <w:p w14:paraId="5CD0BC6B" w14:textId="77777777" w:rsidR="001A4C66" w:rsidRPr="00A44AE8" w:rsidRDefault="003517DF" w:rsidP="001A4C66">
            <w:pPr>
              <w:rPr>
                <w:rFonts w:cstheme="minorHAnsi"/>
                <w:sz w:val="20"/>
                <w:szCs w:val="20"/>
                <w:lang w:val="en-GB"/>
              </w:rPr>
            </w:pPr>
            <w:sdt>
              <w:sdtPr>
                <w:rPr>
                  <w:rFonts w:eastAsia="MS Gothic" w:cstheme="minorHAnsi"/>
                  <w:sz w:val="20"/>
                  <w:szCs w:val="20"/>
                  <w:lang w:val="en-GB"/>
                </w:rPr>
                <w:id w:val="-86007503"/>
                <w14:checkbox>
                  <w14:checked w14:val="0"/>
                  <w14:checkedState w14:val="2612" w14:font="MS Gothic"/>
                  <w14:uncheckedState w14:val="2610" w14:font="MS Gothic"/>
                </w14:checkbox>
              </w:sdtPr>
              <w:sdtEndPr/>
              <w:sdtContent>
                <w:r w:rsidR="001A4C66" w:rsidRPr="00A44AE8">
                  <w:rPr>
                    <w:rFonts w:ascii="Segoe UI Symbol" w:eastAsia="MS Gothic" w:hAnsi="Segoe UI Symbol" w:cs="Segoe UI Symbol"/>
                    <w:sz w:val="20"/>
                    <w:szCs w:val="20"/>
                    <w:lang w:val="en-GB"/>
                  </w:rPr>
                  <w:t>☐</w:t>
                </w:r>
              </w:sdtContent>
            </w:sdt>
            <w:r w:rsidR="001A4C66" w:rsidRPr="00A44AE8">
              <w:rPr>
                <w:rFonts w:cstheme="minorHAnsi"/>
                <w:sz w:val="20"/>
                <w:szCs w:val="20"/>
                <w:lang w:val="en-GB"/>
              </w:rPr>
              <w:t xml:space="preserve">  SO-fase</w:t>
            </w:r>
          </w:p>
          <w:p w14:paraId="4ED94809" w14:textId="77777777" w:rsidR="001A4C66" w:rsidRPr="00A44AE8" w:rsidRDefault="003517DF" w:rsidP="001A4C66">
            <w:pPr>
              <w:rPr>
                <w:rFonts w:cstheme="minorHAnsi"/>
                <w:sz w:val="20"/>
                <w:szCs w:val="20"/>
                <w:lang w:val="en-GB"/>
              </w:rPr>
            </w:pPr>
            <w:sdt>
              <w:sdtPr>
                <w:rPr>
                  <w:rFonts w:eastAsia="MS Gothic" w:cstheme="minorHAnsi"/>
                  <w:sz w:val="20"/>
                  <w:szCs w:val="20"/>
                  <w:lang w:val="en-GB"/>
                </w:rPr>
                <w:id w:val="632747033"/>
                <w14:checkbox>
                  <w14:checked w14:val="0"/>
                  <w14:checkedState w14:val="2612" w14:font="MS Gothic"/>
                  <w14:uncheckedState w14:val="2610" w14:font="MS Gothic"/>
                </w14:checkbox>
              </w:sdtPr>
              <w:sdtEndPr/>
              <w:sdtContent>
                <w:r w:rsidR="001A4C66" w:rsidRPr="00A44AE8">
                  <w:rPr>
                    <w:rFonts w:ascii="Segoe UI Symbol" w:eastAsia="MS Gothic" w:hAnsi="Segoe UI Symbol" w:cs="Segoe UI Symbol"/>
                    <w:sz w:val="20"/>
                    <w:szCs w:val="20"/>
                    <w:lang w:val="en-GB"/>
                  </w:rPr>
                  <w:t>☐</w:t>
                </w:r>
              </w:sdtContent>
            </w:sdt>
            <w:r w:rsidR="001A4C66" w:rsidRPr="00A44AE8">
              <w:rPr>
                <w:rFonts w:cstheme="minorHAnsi"/>
                <w:sz w:val="20"/>
                <w:szCs w:val="20"/>
                <w:lang w:val="en-GB"/>
              </w:rPr>
              <w:t xml:space="preserve">  VO-fase</w:t>
            </w:r>
          </w:p>
          <w:p w14:paraId="00AD6215" w14:textId="77777777" w:rsidR="001A4C66" w:rsidRPr="00A44AE8" w:rsidRDefault="003517DF" w:rsidP="001A4C66">
            <w:pPr>
              <w:rPr>
                <w:rFonts w:cstheme="minorHAnsi"/>
                <w:sz w:val="20"/>
                <w:szCs w:val="20"/>
                <w:lang w:val="en-GB"/>
              </w:rPr>
            </w:pPr>
            <w:sdt>
              <w:sdtPr>
                <w:rPr>
                  <w:rFonts w:eastAsia="MS Gothic" w:cstheme="minorHAnsi"/>
                  <w:sz w:val="20"/>
                  <w:szCs w:val="20"/>
                  <w:lang w:val="en-GB"/>
                </w:rPr>
                <w:id w:val="-817411867"/>
                <w14:checkbox>
                  <w14:checked w14:val="0"/>
                  <w14:checkedState w14:val="2612" w14:font="MS Gothic"/>
                  <w14:uncheckedState w14:val="2610" w14:font="MS Gothic"/>
                </w14:checkbox>
              </w:sdtPr>
              <w:sdtEndPr/>
              <w:sdtContent>
                <w:r w:rsidR="001A4C66" w:rsidRPr="00A44AE8">
                  <w:rPr>
                    <w:rFonts w:ascii="Segoe UI Symbol" w:eastAsia="MS Gothic" w:hAnsi="Segoe UI Symbol" w:cs="Segoe UI Symbol"/>
                    <w:sz w:val="20"/>
                    <w:szCs w:val="20"/>
                    <w:lang w:val="en-GB"/>
                  </w:rPr>
                  <w:t>☐</w:t>
                </w:r>
              </w:sdtContent>
            </w:sdt>
            <w:r w:rsidR="001A4C66" w:rsidRPr="00A44AE8">
              <w:rPr>
                <w:rFonts w:cstheme="minorHAnsi"/>
                <w:sz w:val="20"/>
                <w:szCs w:val="20"/>
                <w:lang w:val="en-GB"/>
              </w:rPr>
              <w:t xml:space="preserve">  DO-fase</w:t>
            </w:r>
          </w:p>
          <w:p w14:paraId="169866D2" w14:textId="77777777" w:rsidR="001A4C66" w:rsidRPr="00A44AE8" w:rsidRDefault="003517DF" w:rsidP="001A4C66">
            <w:pPr>
              <w:rPr>
                <w:rFonts w:cstheme="minorHAnsi"/>
                <w:sz w:val="20"/>
                <w:szCs w:val="20"/>
                <w:lang w:val="en-GB"/>
              </w:rPr>
            </w:pPr>
            <w:sdt>
              <w:sdtPr>
                <w:rPr>
                  <w:rFonts w:eastAsia="MS Gothic" w:cstheme="minorHAnsi"/>
                  <w:sz w:val="20"/>
                  <w:szCs w:val="20"/>
                  <w:lang w:val="en-GB"/>
                </w:rPr>
                <w:id w:val="-1068561168"/>
                <w14:checkbox>
                  <w14:checked w14:val="0"/>
                  <w14:checkedState w14:val="2612" w14:font="MS Gothic"/>
                  <w14:uncheckedState w14:val="2610" w14:font="MS Gothic"/>
                </w14:checkbox>
              </w:sdtPr>
              <w:sdtEndPr/>
              <w:sdtContent>
                <w:r w:rsidR="001A4C66" w:rsidRPr="00A44AE8">
                  <w:rPr>
                    <w:rFonts w:ascii="Segoe UI Symbol" w:eastAsia="MS Gothic" w:hAnsi="Segoe UI Symbol" w:cs="Segoe UI Symbol"/>
                    <w:sz w:val="20"/>
                    <w:szCs w:val="20"/>
                    <w:lang w:val="en-GB"/>
                  </w:rPr>
                  <w:t>☐</w:t>
                </w:r>
              </w:sdtContent>
            </w:sdt>
            <w:r w:rsidR="001A4C66" w:rsidRPr="00A44AE8">
              <w:rPr>
                <w:rFonts w:cstheme="minorHAnsi"/>
                <w:sz w:val="20"/>
                <w:szCs w:val="20"/>
                <w:lang w:val="en-GB"/>
              </w:rPr>
              <w:t xml:space="preserve">  TO-fase</w:t>
            </w:r>
          </w:p>
          <w:p w14:paraId="6FAD39B0" w14:textId="77777777" w:rsidR="001A4C66" w:rsidRPr="00A44AE8" w:rsidRDefault="003517DF" w:rsidP="001A4C66">
            <w:pPr>
              <w:rPr>
                <w:rFonts w:cstheme="minorHAnsi"/>
                <w:sz w:val="20"/>
                <w:szCs w:val="20"/>
              </w:rPr>
            </w:pPr>
            <w:sdt>
              <w:sdtPr>
                <w:rPr>
                  <w:rFonts w:eastAsia="MS Gothic" w:cstheme="minorHAnsi"/>
                  <w:sz w:val="20"/>
                  <w:szCs w:val="20"/>
                </w:rPr>
                <w:id w:val="-1570416551"/>
                <w14:checkbox>
                  <w14:checked w14:val="0"/>
                  <w14:checkedState w14:val="2612" w14:font="MS Gothic"/>
                  <w14:uncheckedState w14:val="2610" w14:font="MS Gothic"/>
                </w14:checkbox>
              </w:sdtPr>
              <w:sdtEndPr/>
              <w:sdtContent>
                <w:r w:rsidR="001A4C66" w:rsidRPr="00A44AE8">
                  <w:rPr>
                    <w:rFonts w:ascii="Segoe UI Symbol" w:eastAsia="MS Gothic" w:hAnsi="Segoe UI Symbol" w:cs="Segoe UI Symbol"/>
                    <w:sz w:val="20"/>
                    <w:szCs w:val="20"/>
                  </w:rPr>
                  <w:t>☐</w:t>
                </w:r>
              </w:sdtContent>
            </w:sdt>
            <w:r w:rsidR="001A4C66" w:rsidRPr="00A44AE8">
              <w:rPr>
                <w:rFonts w:cstheme="minorHAnsi"/>
                <w:sz w:val="20"/>
                <w:szCs w:val="20"/>
              </w:rPr>
              <w:t xml:space="preserve">  Bestek-fase</w:t>
            </w:r>
          </w:p>
          <w:p w14:paraId="1D209E03" w14:textId="223B0ABD" w:rsidR="00F942D7" w:rsidRPr="00D86B29" w:rsidRDefault="00030246" w:rsidP="00705D1D">
            <w:pPr>
              <w:rPr>
                <w:rFonts w:eastAsia="MS Gothic" w:cstheme="minorHAnsi"/>
                <w:sz w:val="20"/>
                <w:szCs w:val="20"/>
              </w:rPr>
            </w:pPr>
            <w:r w:rsidRPr="00D86B29">
              <w:rPr>
                <w:rFonts w:eastAsia="MS Gothic" w:cstheme="minorHAnsi"/>
                <w:sz w:val="20"/>
                <w:szCs w:val="20"/>
              </w:rPr>
              <w:t xml:space="preserve"> </w:t>
            </w:r>
          </w:p>
        </w:tc>
      </w:tr>
      <w:tr w:rsidR="00DD497A" w:rsidRPr="00DC31D0" w14:paraId="54E90A5E" w14:textId="77777777" w:rsidTr="28F4BCB3">
        <w:trPr>
          <w:cantSplit/>
        </w:trPr>
        <w:tc>
          <w:tcPr>
            <w:tcW w:w="393" w:type="dxa"/>
            <w:tcBorders>
              <w:bottom w:val="dotted" w:sz="4" w:space="0" w:color="auto"/>
            </w:tcBorders>
          </w:tcPr>
          <w:p w14:paraId="08B31559" w14:textId="77777777" w:rsidR="00DD497A" w:rsidRPr="00A24771" w:rsidRDefault="00DD497A" w:rsidP="00DD497A">
            <w:pPr>
              <w:rPr>
                <w:highlight w:val="green"/>
              </w:rPr>
            </w:pPr>
          </w:p>
        </w:tc>
        <w:tc>
          <w:tcPr>
            <w:tcW w:w="4002" w:type="dxa"/>
            <w:tcBorders>
              <w:bottom w:val="dotted" w:sz="4" w:space="0" w:color="auto"/>
            </w:tcBorders>
          </w:tcPr>
          <w:p w14:paraId="5946A975" w14:textId="75939A3B" w:rsidR="00DD497A" w:rsidRDefault="00DD497A" w:rsidP="00DD497A">
            <w:r>
              <w:t>Referentieproject uitgevoerd als (enige) contractpartij?</w:t>
            </w:r>
          </w:p>
        </w:tc>
        <w:tc>
          <w:tcPr>
            <w:tcW w:w="4961" w:type="dxa"/>
            <w:tcBorders>
              <w:bottom w:val="dotted" w:sz="4" w:space="0" w:color="auto"/>
            </w:tcBorders>
            <w:shd w:val="clear" w:color="auto" w:fill="D9D9D9" w:themeFill="background1" w:themeFillShade="D9"/>
          </w:tcPr>
          <w:p w14:paraId="06DFDB34" w14:textId="3F45A9F5" w:rsidR="00DD497A" w:rsidRPr="00D86B29" w:rsidRDefault="003517DF" w:rsidP="00DD497A">
            <w:sdt>
              <w:sdtPr>
                <w:rPr>
                  <w:rFonts w:eastAsia="MS Gothic" w:cstheme="minorHAnsi"/>
                  <w:sz w:val="20"/>
                  <w:szCs w:val="20"/>
                </w:rPr>
                <w:id w:val="-76826369"/>
                <w14:checkbox>
                  <w14:checked w14:val="0"/>
                  <w14:checkedState w14:val="2612" w14:font="MS Gothic"/>
                  <w14:uncheckedState w14:val="2610" w14:font="MS Gothic"/>
                </w14:checkbox>
              </w:sdtPr>
              <w:sdtEndPr/>
              <w:sdtContent>
                <w:r w:rsidR="00450FB6" w:rsidRPr="00D86B29">
                  <w:rPr>
                    <w:rFonts w:ascii="Segoe UI Symbol" w:eastAsia="MS Gothic" w:hAnsi="Segoe UI Symbol" w:cs="Segoe UI Symbol"/>
                    <w:sz w:val="20"/>
                    <w:szCs w:val="20"/>
                  </w:rPr>
                  <w:t>☐</w:t>
                </w:r>
              </w:sdtContent>
            </w:sdt>
            <w:r w:rsidR="00450FB6" w:rsidRPr="00D86B29">
              <w:rPr>
                <w:rFonts w:eastAsia="MS Gothic" w:cstheme="minorHAnsi"/>
                <w:sz w:val="20"/>
                <w:szCs w:val="20"/>
              </w:rPr>
              <w:t xml:space="preserve">  Ja / </w:t>
            </w:r>
            <w:sdt>
              <w:sdtPr>
                <w:rPr>
                  <w:rFonts w:eastAsia="MS Gothic" w:cstheme="minorHAnsi"/>
                  <w:sz w:val="20"/>
                  <w:szCs w:val="20"/>
                </w:rPr>
                <w:id w:val="1997757699"/>
                <w14:checkbox>
                  <w14:checked w14:val="0"/>
                  <w14:checkedState w14:val="2612" w14:font="MS Gothic"/>
                  <w14:uncheckedState w14:val="2610" w14:font="MS Gothic"/>
                </w14:checkbox>
              </w:sdtPr>
              <w:sdtEndPr/>
              <w:sdtContent>
                <w:r w:rsidR="00450FB6" w:rsidRPr="00D86B29">
                  <w:rPr>
                    <w:rFonts w:ascii="Segoe UI Symbol" w:eastAsia="MS Gothic" w:hAnsi="Segoe UI Symbol" w:cs="Segoe UI Symbol"/>
                    <w:sz w:val="20"/>
                    <w:szCs w:val="20"/>
                  </w:rPr>
                  <w:t>☐</w:t>
                </w:r>
              </w:sdtContent>
            </w:sdt>
            <w:r w:rsidR="00450FB6" w:rsidRPr="00D86B29">
              <w:rPr>
                <w:rFonts w:eastAsia="MS Gothic" w:cstheme="minorHAnsi"/>
                <w:sz w:val="20"/>
                <w:szCs w:val="20"/>
              </w:rPr>
              <w:t xml:space="preserve"> Nee</w:t>
            </w:r>
          </w:p>
        </w:tc>
      </w:tr>
      <w:tr w:rsidR="00DD497A" w:rsidRPr="00DC31D0" w14:paraId="0ABC2336" w14:textId="77777777" w:rsidTr="28F4BCB3">
        <w:trPr>
          <w:cantSplit/>
        </w:trPr>
        <w:tc>
          <w:tcPr>
            <w:tcW w:w="393" w:type="dxa"/>
            <w:tcBorders>
              <w:bottom w:val="dotted" w:sz="4" w:space="0" w:color="auto"/>
            </w:tcBorders>
          </w:tcPr>
          <w:p w14:paraId="0A46E844" w14:textId="77777777" w:rsidR="00DD497A" w:rsidRPr="00A24771" w:rsidRDefault="00DD497A" w:rsidP="00DD497A">
            <w:pPr>
              <w:rPr>
                <w:highlight w:val="green"/>
              </w:rPr>
            </w:pPr>
          </w:p>
        </w:tc>
        <w:tc>
          <w:tcPr>
            <w:tcW w:w="4002" w:type="dxa"/>
            <w:tcBorders>
              <w:bottom w:val="dotted" w:sz="4" w:space="0" w:color="auto"/>
            </w:tcBorders>
          </w:tcPr>
          <w:p w14:paraId="5D49244F" w14:textId="77777777" w:rsidR="00DD497A" w:rsidRDefault="00DD497A" w:rsidP="00DD497A">
            <w:r w:rsidRPr="00914561">
              <w:t>Uitgevoerd in samenwerkingsverband:</w:t>
            </w:r>
          </w:p>
          <w:p w14:paraId="5A02DFF6" w14:textId="77777777" w:rsidR="00DD497A" w:rsidRPr="00914561" w:rsidRDefault="00DD497A" w:rsidP="00DD497A"/>
        </w:tc>
        <w:tc>
          <w:tcPr>
            <w:tcW w:w="4961" w:type="dxa"/>
            <w:tcBorders>
              <w:bottom w:val="dotted" w:sz="4" w:space="0" w:color="auto"/>
            </w:tcBorders>
            <w:shd w:val="clear" w:color="auto" w:fill="D9D9D9" w:themeFill="background1" w:themeFillShade="D9"/>
          </w:tcPr>
          <w:p w14:paraId="61E7D9FC" w14:textId="77777777" w:rsidR="00107AE7" w:rsidRPr="00D86B29" w:rsidRDefault="003517DF" w:rsidP="00107AE7">
            <w:sdt>
              <w:sdtPr>
                <w:rPr>
                  <w:rFonts w:eastAsia="MS Gothic" w:cstheme="minorHAnsi"/>
                  <w:sz w:val="20"/>
                  <w:szCs w:val="20"/>
                </w:rPr>
                <w:id w:val="1610852424"/>
                <w14:checkbox>
                  <w14:checked w14:val="0"/>
                  <w14:checkedState w14:val="2612" w14:font="MS Gothic"/>
                  <w14:uncheckedState w14:val="2610" w14:font="MS Gothic"/>
                </w14:checkbox>
              </w:sdtPr>
              <w:sdtEndPr/>
              <w:sdtContent>
                <w:r w:rsidR="00107AE7" w:rsidRPr="00D86B29">
                  <w:rPr>
                    <w:rFonts w:ascii="Segoe UI Symbol" w:eastAsia="MS Gothic" w:hAnsi="Segoe UI Symbol" w:cs="Segoe UI Symbol"/>
                    <w:sz w:val="20"/>
                    <w:szCs w:val="20"/>
                  </w:rPr>
                  <w:t>☐</w:t>
                </w:r>
              </w:sdtContent>
            </w:sdt>
            <w:r w:rsidR="00107AE7" w:rsidRPr="00D86B29">
              <w:rPr>
                <w:rFonts w:eastAsia="MS Gothic" w:cstheme="minorHAnsi"/>
                <w:sz w:val="20"/>
                <w:szCs w:val="20"/>
              </w:rPr>
              <w:t xml:space="preserve">  Ja / </w:t>
            </w:r>
            <w:sdt>
              <w:sdtPr>
                <w:rPr>
                  <w:rFonts w:eastAsia="MS Gothic" w:cstheme="minorHAnsi"/>
                  <w:sz w:val="20"/>
                  <w:szCs w:val="20"/>
                </w:rPr>
                <w:id w:val="995531466"/>
                <w14:checkbox>
                  <w14:checked w14:val="0"/>
                  <w14:checkedState w14:val="2612" w14:font="MS Gothic"/>
                  <w14:uncheckedState w14:val="2610" w14:font="MS Gothic"/>
                </w14:checkbox>
              </w:sdtPr>
              <w:sdtEndPr/>
              <w:sdtContent>
                <w:r w:rsidR="00107AE7" w:rsidRPr="00D86B29">
                  <w:rPr>
                    <w:rFonts w:ascii="Segoe UI Symbol" w:eastAsia="MS Gothic" w:hAnsi="Segoe UI Symbol" w:cs="Segoe UI Symbol"/>
                    <w:sz w:val="20"/>
                    <w:szCs w:val="20"/>
                  </w:rPr>
                  <w:t>☐</w:t>
                </w:r>
              </w:sdtContent>
            </w:sdt>
            <w:r w:rsidR="00107AE7" w:rsidRPr="00D86B29">
              <w:rPr>
                <w:rFonts w:eastAsia="MS Gothic" w:cstheme="minorHAnsi"/>
                <w:sz w:val="20"/>
                <w:szCs w:val="20"/>
              </w:rPr>
              <w:t xml:space="preserve"> Nee</w:t>
            </w:r>
            <w:r w:rsidR="00107AE7" w:rsidRPr="00D86B29">
              <w:t xml:space="preserve"> (indien ja: hieronder invullen)</w:t>
            </w:r>
          </w:p>
          <w:p w14:paraId="3B56C479" w14:textId="16A285DF" w:rsidR="00DD497A" w:rsidRPr="00D86B29" w:rsidRDefault="00107AE7" w:rsidP="00107AE7">
            <w:r w:rsidRPr="00D86B29">
              <w:t>…..</w:t>
            </w:r>
          </w:p>
        </w:tc>
      </w:tr>
      <w:tr w:rsidR="00DD497A" w:rsidRPr="00DC31D0" w14:paraId="4127F233" w14:textId="77777777" w:rsidTr="28F4BCB3">
        <w:trPr>
          <w:cantSplit/>
        </w:trPr>
        <w:tc>
          <w:tcPr>
            <w:tcW w:w="393" w:type="dxa"/>
            <w:tcBorders>
              <w:top w:val="dotted" w:sz="4" w:space="0" w:color="auto"/>
              <w:bottom w:val="dotted" w:sz="4" w:space="0" w:color="auto"/>
            </w:tcBorders>
          </w:tcPr>
          <w:p w14:paraId="6E9F8C81" w14:textId="77777777" w:rsidR="00DD497A" w:rsidRPr="00A24771" w:rsidRDefault="00DD497A" w:rsidP="00DD497A">
            <w:pPr>
              <w:rPr>
                <w:highlight w:val="green"/>
              </w:rPr>
            </w:pPr>
          </w:p>
        </w:tc>
        <w:tc>
          <w:tcPr>
            <w:tcW w:w="4002" w:type="dxa"/>
            <w:tcBorders>
              <w:top w:val="dotted" w:sz="4" w:space="0" w:color="auto"/>
              <w:bottom w:val="dotted" w:sz="4" w:space="0" w:color="auto"/>
            </w:tcBorders>
          </w:tcPr>
          <w:p w14:paraId="79DE3269" w14:textId="77777777" w:rsidR="00DD497A" w:rsidRPr="00914561" w:rsidRDefault="00DD497A" w:rsidP="00DD497A">
            <w:r w:rsidRPr="00914561">
              <w:t>De namen van de overige participanten in het samenwerkingsverband</w:t>
            </w:r>
          </w:p>
        </w:tc>
        <w:tc>
          <w:tcPr>
            <w:tcW w:w="4961" w:type="dxa"/>
            <w:tcBorders>
              <w:top w:val="dotted" w:sz="4" w:space="0" w:color="auto"/>
              <w:bottom w:val="dotted" w:sz="4" w:space="0" w:color="auto"/>
            </w:tcBorders>
            <w:shd w:val="clear" w:color="auto" w:fill="D9D9D9" w:themeFill="background1" w:themeFillShade="D9"/>
          </w:tcPr>
          <w:p w14:paraId="5C40E898" w14:textId="77777777" w:rsidR="00DD497A" w:rsidRPr="00D86B29" w:rsidRDefault="00DD497A" w:rsidP="00DD497A">
            <w:r w:rsidRPr="00D86B29">
              <w:t>Namen combinanten en onderaannemers</w:t>
            </w:r>
          </w:p>
        </w:tc>
      </w:tr>
    </w:tbl>
    <w:p w14:paraId="0F2E0C20" w14:textId="7E763F1E" w:rsidR="00FF0707" w:rsidRDefault="00FF0707" w:rsidP="00FF0707"/>
    <w:p w14:paraId="46840935" w14:textId="77777777" w:rsidR="00760EBF" w:rsidRDefault="00760EBF" w:rsidP="00760EBF">
      <w:pPr>
        <w:pStyle w:val="Voettekst"/>
        <w:jc w:val="left"/>
        <w:rPr>
          <w:rFonts w:asciiTheme="minorHAnsi" w:hAnsiTheme="minorHAnsi" w:cstheme="minorHAnsi"/>
          <w:b/>
          <w:sz w:val="20"/>
          <w:szCs w:val="20"/>
        </w:rPr>
      </w:pPr>
    </w:p>
    <w:p w14:paraId="59465167" w14:textId="77777777" w:rsidR="005F31A5" w:rsidRDefault="005F31A5" w:rsidP="00760EBF">
      <w:pPr>
        <w:pStyle w:val="Voettekst"/>
        <w:jc w:val="left"/>
        <w:rPr>
          <w:rFonts w:asciiTheme="minorHAnsi" w:hAnsiTheme="minorHAnsi" w:cstheme="minorHAnsi"/>
          <w:b/>
          <w:sz w:val="20"/>
          <w:szCs w:val="20"/>
        </w:rPr>
      </w:pPr>
    </w:p>
    <w:p w14:paraId="1763FD18" w14:textId="77777777" w:rsidR="005F31A5" w:rsidRDefault="005F31A5" w:rsidP="00760EBF">
      <w:pPr>
        <w:pStyle w:val="Voettekst"/>
        <w:jc w:val="left"/>
        <w:rPr>
          <w:rFonts w:asciiTheme="minorHAnsi" w:hAnsiTheme="minorHAnsi" w:cstheme="minorHAnsi"/>
          <w:b/>
          <w:sz w:val="20"/>
          <w:szCs w:val="20"/>
        </w:rPr>
      </w:pPr>
    </w:p>
    <w:p w14:paraId="4C9B5BF5" w14:textId="77777777" w:rsidR="005F31A5" w:rsidRDefault="005F31A5" w:rsidP="00760EBF">
      <w:pPr>
        <w:pStyle w:val="Voettekst"/>
        <w:jc w:val="left"/>
        <w:rPr>
          <w:rFonts w:asciiTheme="minorHAnsi" w:hAnsiTheme="minorHAnsi" w:cstheme="minorHAnsi"/>
          <w:b/>
          <w:sz w:val="20"/>
          <w:szCs w:val="20"/>
        </w:rPr>
      </w:pPr>
    </w:p>
    <w:p w14:paraId="16056424" w14:textId="77777777" w:rsidR="005F31A5" w:rsidRDefault="005F31A5" w:rsidP="00760EBF">
      <w:pPr>
        <w:pStyle w:val="Voettekst"/>
        <w:jc w:val="left"/>
        <w:rPr>
          <w:rFonts w:asciiTheme="minorHAnsi" w:hAnsiTheme="minorHAnsi" w:cstheme="minorHAnsi"/>
          <w:b/>
          <w:sz w:val="20"/>
          <w:szCs w:val="20"/>
        </w:rPr>
      </w:pPr>
    </w:p>
    <w:p w14:paraId="04623216" w14:textId="77777777" w:rsidR="005F31A5" w:rsidRDefault="005F31A5" w:rsidP="00760EBF">
      <w:pPr>
        <w:pStyle w:val="Voettekst"/>
        <w:jc w:val="left"/>
        <w:rPr>
          <w:rFonts w:asciiTheme="minorHAnsi" w:hAnsiTheme="minorHAnsi" w:cstheme="minorHAnsi"/>
          <w:b/>
          <w:sz w:val="20"/>
          <w:szCs w:val="20"/>
        </w:rPr>
      </w:pPr>
    </w:p>
    <w:p w14:paraId="0C788188" w14:textId="77777777" w:rsidR="005F31A5" w:rsidRDefault="005F31A5" w:rsidP="00760EBF">
      <w:pPr>
        <w:pStyle w:val="Voettekst"/>
        <w:jc w:val="left"/>
        <w:rPr>
          <w:rFonts w:asciiTheme="minorHAnsi" w:hAnsiTheme="minorHAnsi" w:cstheme="minorHAnsi"/>
          <w:b/>
          <w:sz w:val="20"/>
          <w:szCs w:val="20"/>
        </w:rPr>
      </w:pPr>
    </w:p>
    <w:p w14:paraId="5E16D304" w14:textId="77777777" w:rsidR="005F31A5" w:rsidRDefault="005F31A5" w:rsidP="00760EBF">
      <w:pPr>
        <w:pStyle w:val="Voettekst"/>
        <w:jc w:val="left"/>
        <w:rPr>
          <w:rFonts w:asciiTheme="minorHAnsi" w:hAnsiTheme="minorHAnsi" w:cstheme="minorHAnsi"/>
          <w:b/>
          <w:sz w:val="20"/>
          <w:szCs w:val="20"/>
        </w:rPr>
      </w:pPr>
    </w:p>
    <w:p w14:paraId="176BA224" w14:textId="77777777" w:rsidR="005F31A5" w:rsidRDefault="005F31A5" w:rsidP="00760EBF">
      <w:pPr>
        <w:pStyle w:val="Voettekst"/>
        <w:jc w:val="left"/>
        <w:rPr>
          <w:rFonts w:asciiTheme="minorHAnsi" w:hAnsiTheme="minorHAnsi" w:cstheme="minorHAnsi"/>
          <w:b/>
          <w:sz w:val="20"/>
          <w:szCs w:val="20"/>
        </w:rPr>
      </w:pPr>
    </w:p>
    <w:p w14:paraId="5ACDE752" w14:textId="77777777" w:rsidR="005F31A5" w:rsidRDefault="005F31A5" w:rsidP="00760EBF">
      <w:pPr>
        <w:pStyle w:val="Voettekst"/>
        <w:jc w:val="left"/>
        <w:rPr>
          <w:rFonts w:asciiTheme="minorHAnsi" w:hAnsiTheme="minorHAnsi" w:cstheme="minorHAnsi"/>
          <w:b/>
          <w:sz w:val="20"/>
          <w:szCs w:val="20"/>
        </w:rPr>
      </w:pPr>
    </w:p>
    <w:p w14:paraId="5B31942B" w14:textId="77777777" w:rsidR="005F31A5" w:rsidRDefault="005F31A5" w:rsidP="00760EBF">
      <w:pPr>
        <w:pStyle w:val="Voettekst"/>
        <w:jc w:val="left"/>
        <w:rPr>
          <w:rFonts w:asciiTheme="minorHAnsi" w:hAnsiTheme="minorHAnsi" w:cstheme="minorHAnsi"/>
          <w:b/>
          <w:sz w:val="20"/>
          <w:szCs w:val="20"/>
        </w:rPr>
      </w:pPr>
    </w:p>
    <w:p w14:paraId="73143E41" w14:textId="77777777" w:rsidR="005F31A5" w:rsidRDefault="005F31A5" w:rsidP="00760EBF">
      <w:pPr>
        <w:pStyle w:val="Voettekst"/>
        <w:jc w:val="left"/>
        <w:rPr>
          <w:rFonts w:asciiTheme="minorHAnsi" w:hAnsiTheme="minorHAnsi" w:cstheme="minorHAnsi"/>
          <w:b/>
          <w:sz w:val="20"/>
          <w:szCs w:val="20"/>
        </w:rPr>
      </w:pPr>
    </w:p>
    <w:p w14:paraId="5F9ACC85" w14:textId="77777777" w:rsidR="005F31A5" w:rsidRDefault="005F31A5" w:rsidP="00760EBF">
      <w:pPr>
        <w:pStyle w:val="Voettekst"/>
        <w:jc w:val="left"/>
        <w:rPr>
          <w:rFonts w:asciiTheme="minorHAnsi" w:hAnsiTheme="minorHAnsi" w:cstheme="minorHAnsi"/>
          <w:b/>
          <w:sz w:val="20"/>
          <w:szCs w:val="20"/>
        </w:rPr>
      </w:pPr>
    </w:p>
    <w:p w14:paraId="60C90497" w14:textId="77777777" w:rsidR="005F31A5" w:rsidRDefault="005F31A5" w:rsidP="00760EBF">
      <w:pPr>
        <w:pStyle w:val="Voettekst"/>
        <w:jc w:val="left"/>
        <w:rPr>
          <w:rFonts w:asciiTheme="minorHAnsi" w:hAnsiTheme="minorHAnsi" w:cstheme="minorHAnsi"/>
          <w:b/>
          <w:sz w:val="20"/>
          <w:szCs w:val="20"/>
        </w:rPr>
      </w:pPr>
    </w:p>
    <w:p w14:paraId="1EB7FFC7" w14:textId="77777777" w:rsidR="005F31A5" w:rsidRDefault="005F31A5" w:rsidP="00760EBF">
      <w:pPr>
        <w:pStyle w:val="Voettekst"/>
        <w:jc w:val="left"/>
        <w:rPr>
          <w:rFonts w:asciiTheme="minorHAnsi" w:hAnsiTheme="minorHAnsi" w:cstheme="minorHAnsi"/>
          <w:b/>
          <w:sz w:val="20"/>
          <w:szCs w:val="20"/>
        </w:rPr>
      </w:pPr>
    </w:p>
    <w:p w14:paraId="7F8DC550" w14:textId="77777777" w:rsidR="005F31A5" w:rsidRDefault="005F31A5" w:rsidP="00760EBF">
      <w:pPr>
        <w:pStyle w:val="Voettekst"/>
        <w:jc w:val="left"/>
        <w:rPr>
          <w:rFonts w:asciiTheme="minorHAnsi" w:hAnsiTheme="minorHAnsi" w:cstheme="minorHAnsi"/>
          <w:b/>
          <w:sz w:val="20"/>
          <w:szCs w:val="20"/>
        </w:rPr>
      </w:pPr>
    </w:p>
    <w:p w14:paraId="74B03611" w14:textId="77777777" w:rsidR="005F31A5" w:rsidRDefault="005F31A5" w:rsidP="00760EBF">
      <w:pPr>
        <w:pStyle w:val="Voettekst"/>
        <w:jc w:val="left"/>
        <w:rPr>
          <w:rFonts w:asciiTheme="minorHAnsi" w:hAnsiTheme="minorHAnsi" w:cstheme="minorHAnsi"/>
          <w:b/>
          <w:sz w:val="20"/>
          <w:szCs w:val="20"/>
        </w:rPr>
      </w:pPr>
    </w:p>
    <w:p w14:paraId="3ACDCA82" w14:textId="77777777" w:rsidR="005F31A5" w:rsidRDefault="005F31A5" w:rsidP="00760EBF">
      <w:pPr>
        <w:pStyle w:val="Voettekst"/>
        <w:jc w:val="left"/>
        <w:rPr>
          <w:rFonts w:asciiTheme="minorHAnsi" w:hAnsiTheme="minorHAnsi" w:cstheme="minorHAnsi"/>
          <w:b/>
          <w:sz w:val="20"/>
          <w:szCs w:val="20"/>
        </w:rPr>
      </w:pPr>
    </w:p>
    <w:p w14:paraId="1207FA04" w14:textId="77777777" w:rsidR="005F31A5" w:rsidRDefault="005F31A5" w:rsidP="00760EBF">
      <w:pPr>
        <w:pStyle w:val="Voettekst"/>
        <w:jc w:val="left"/>
        <w:rPr>
          <w:rFonts w:asciiTheme="minorHAnsi" w:hAnsiTheme="minorHAnsi" w:cstheme="minorHAnsi"/>
          <w:b/>
          <w:sz w:val="20"/>
          <w:szCs w:val="20"/>
        </w:rPr>
      </w:pPr>
    </w:p>
    <w:p w14:paraId="79E0451B" w14:textId="77777777" w:rsidR="005F31A5" w:rsidRDefault="005F31A5" w:rsidP="00760EBF">
      <w:pPr>
        <w:pStyle w:val="Voettekst"/>
        <w:jc w:val="left"/>
        <w:rPr>
          <w:rFonts w:asciiTheme="minorHAnsi" w:hAnsiTheme="minorHAnsi" w:cstheme="minorHAnsi"/>
          <w:b/>
          <w:sz w:val="20"/>
          <w:szCs w:val="20"/>
        </w:rPr>
      </w:pPr>
    </w:p>
    <w:p w14:paraId="33F191BC" w14:textId="77777777" w:rsidR="005F31A5" w:rsidRDefault="005F31A5" w:rsidP="00760EBF">
      <w:pPr>
        <w:pStyle w:val="Voettekst"/>
        <w:jc w:val="left"/>
        <w:rPr>
          <w:rFonts w:asciiTheme="minorHAnsi" w:hAnsiTheme="minorHAnsi" w:cstheme="minorHAnsi"/>
          <w:b/>
          <w:sz w:val="20"/>
          <w:szCs w:val="20"/>
        </w:rPr>
      </w:pPr>
    </w:p>
    <w:p w14:paraId="60333046" w14:textId="77777777" w:rsidR="005F31A5" w:rsidRDefault="005F31A5" w:rsidP="00760EBF">
      <w:pPr>
        <w:pStyle w:val="Voettekst"/>
        <w:jc w:val="left"/>
        <w:rPr>
          <w:rFonts w:asciiTheme="minorHAnsi" w:hAnsiTheme="minorHAnsi" w:cstheme="minorHAnsi"/>
          <w:b/>
          <w:sz w:val="20"/>
          <w:szCs w:val="20"/>
        </w:rPr>
      </w:pPr>
    </w:p>
    <w:p w14:paraId="0C924E70" w14:textId="77777777" w:rsidR="005F31A5" w:rsidRDefault="005F31A5" w:rsidP="00760EBF">
      <w:pPr>
        <w:pStyle w:val="Voettekst"/>
        <w:jc w:val="left"/>
        <w:rPr>
          <w:rFonts w:asciiTheme="minorHAnsi" w:hAnsiTheme="minorHAnsi" w:cstheme="minorHAnsi"/>
          <w:b/>
          <w:sz w:val="20"/>
          <w:szCs w:val="20"/>
        </w:rPr>
      </w:pPr>
    </w:p>
    <w:p w14:paraId="6D01E042" w14:textId="77777777" w:rsidR="005F31A5" w:rsidRDefault="005F31A5" w:rsidP="00760EBF">
      <w:pPr>
        <w:pStyle w:val="Voettekst"/>
        <w:jc w:val="left"/>
        <w:rPr>
          <w:rFonts w:asciiTheme="minorHAnsi" w:hAnsiTheme="minorHAnsi" w:cstheme="minorHAnsi"/>
          <w:b/>
          <w:sz w:val="20"/>
          <w:szCs w:val="20"/>
        </w:rPr>
      </w:pPr>
    </w:p>
    <w:p w14:paraId="7054D30C" w14:textId="77777777" w:rsidR="005F31A5" w:rsidRDefault="005F31A5" w:rsidP="00760EBF">
      <w:pPr>
        <w:pStyle w:val="Voettekst"/>
        <w:jc w:val="left"/>
        <w:rPr>
          <w:rFonts w:asciiTheme="minorHAnsi" w:hAnsiTheme="minorHAnsi" w:cstheme="minorHAnsi"/>
          <w:b/>
          <w:sz w:val="20"/>
          <w:szCs w:val="20"/>
        </w:rPr>
      </w:pPr>
    </w:p>
    <w:p w14:paraId="5C7F62DB" w14:textId="77777777" w:rsidR="005F31A5" w:rsidRDefault="005F31A5" w:rsidP="00760EBF">
      <w:pPr>
        <w:pStyle w:val="Voettekst"/>
        <w:jc w:val="left"/>
        <w:rPr>
          <w:rFonts w:asciiTheme="minorHAnsi" w:hAnsiTheme="minorHAnsi" w:cstheme="minorHAnsi"/>
          <w:b/>
          <w:sz w:val="20"/>
          <w:szCs w:val="20"/>
        </w:rPr>
      </w:pPr>
    </w:p>
    <w:p w14:paraId="10611E6B" w14:textId="77777777" w:rsidR="005F31A5" w:rsidRDefault="005F31A5" w:rsidP="00760EBF">
      <w:pPr>
        <w:pStyle w:val="Voettekst"/>
        <w:jc w:val="left"/>
        <w:rPr>
          <w:rFonts w:asciiTheme="minorHAnsi" w:hAnsiTheme="minorHAnsi" w:cstheme="minorHAnsi"/>
          <w:b/>
          <w:sz w:val="20"/>
          <w:szCs w:val="20"/>
        </w:rPr>
      </w:pPr>
    </w:p>
    <w:p w14:paraId="2D6B18E1" w14:textId="77777777" w:rsidR="005F31A5" w:rsidRDefault="005F31A5" w:rsidP="00760EBF">
      <w:pPr>
        <w:pStyle w:val="Voettekst"/>
        <w:jc w:val="left"/>
        <w:rPr>
          <w:rFonts w:asciiTheme="minorHAnsi" w:hAnsiTheme="minorHAnsi" w:cstheme="minorHAnsi"/>
          <w:b/>
          <w:sz w:val="20"/>
          <w:szCs w:val="20"/>
        </w:rPr>
      </w:pPr>
    </w:p>
    <w:p w14:paraId="05648FD2" w14:textId="77777777" w:rsidR="005F31A5" w:rsidRDefault="005F31A5" w:rsidP="00760EBF">
      <w:pPr>
        <w:pStyle w:val="Voettekst"/>
        <w:jc w:val="left"/>
        <w:rPr>
          <w:rFonts w:asciiTheme="minorHAnsi" w:hAnsiTheme="minorHAnsi" w:cstheme="minorHAnsi"/>
          <w:b/>
          <w:sz w:val="20"/>
          <w:szCs w:val="20"/>
        </w:rPr>
      </w:pPr>
    </w:p>
    <w:p w14:paraId="35A8C525" w14:textId="77777777" w:rsidR="005F31A5" w:rsidRDefault="005F31A5" w:rsidP="00760EBF">
      <w:pPr>
        <w:pStyle w:val="Voettekst"/>
        <w:jc w:val="left"/>
        <w:rPr>
          <w:rFonts w:asciiTheme="minorHAnsi" w:hAnsiTheme="minorHAnsi" w:cstheme="minorHAnsi"/>
          <w:b/>
          <w:sz w:val="20"/>
          <w:szCs w:val="20"/>
        </w:rPr>
      </w:pPr>
    </w:p>
    <w:p w14:paraId="611CC0CF" w14:textId="77777777" w:rsidR="005F31A5" w:rsidRDefault="005F31A5" w:rsidP="00760EBF">
      <w:pPr>
        <w:pStyle w:val="Voettekst"/>
        <w:jc w:val="left"/>
        <w:rPr>
          <w:rFonts w:asciiTheme="minorHAnsi" w:hAnsiTheme="minorHAnsi" w:cstheme="minorHAnsi"/>
          <w:b/>
          <w:sz w:val="20"/>
          <w:szCs w:val="20"/>
        </w:rPr>
      </w:pPr>
    </w:p>
    <w:p w14:paraId="3AF4600F" w14:textId="77777777" w:rsidR="005F31A5" w:rsidRDefault="005F31A5" w:rsidP="00760EBF">
      <w:pPr>
        <w:pStyle w:val="Voettekst"/>
        <w:jc w:val="left"/>
        <w:rPr>
          <w:rFonts w:asciiTheme="minorHAnsi" w:hAnsiTheme="minorHAnsi" w:cstheme="minorHAnsi"/>
          <w:b/>
          <w:sz w:val="20"/>
          <w:szCs w:val="20"/>
        </w:rPr>
      </w:pPr>
    </w:p>
    <w:p w14:paraId="7FADB8B6" w14:textId="77777777" w:rsidR="005F31A5" w:rsidRDefault="005F31A5" w:rsidP="00760EBF">
      <w:pPr>
        <w:pStyle w:val="Voettekst"/>
        <w:jc w:val="left"/>
        <w:rPr>
          <w:rFonts w:asciiTheme="minorHAnsi" w:hAnsiTheme="minorHAnsi" w:cstheme="minorHAnsi"/>
          <w:b/>
          <w:sz w:val="20"/>
          <w:szCs w:val="20"/>
        </w:rPr>
      </w:pPr>
    </w:p>
    <w:p w14:paraId="38C11F8A" w14:textId="77777777" w:rsidR="005F31A5" w:rsidRDefault="005F31A5" w:rsidP="00760EBF">
      <w:pPr>
        <w:pStyle w:val="Voettekst"/>
        <w:jc w:val="left"/>
        <w:rPr>
          <w:rFonts w:asciiTheme="minorHAnsi" w:hAnsiTheme="minorHAnsi" w:cstheme="minorHAnsi"/>
          <w:b/>
          <w:sz w:val="20"/>
          <w:szCs w:val="20"/>
        </w:rPr>
      </w:pPr>
    </w:p>
    <w:p w14:paraId="35759E0D" w14:textId="77777777" w:rsidR="005F31A5" w:rsidRDefault="005F31A5" w:rsidP="00760EBF">
      <w:pPr>
        <w:pStyle w:val="Voettekst"/>
        <w:jc w:val="left"/>
        <w:rPr>
          <w:rFonts w:asciiTheme="minorHAnsi" w:hAnsiTheme="minorHAnsi" w:cstheme="minorHAnsi"/>
          <w:b/>
          <w:sz w:val="20"/>
          <w:szCs w:val="20"/>
        </w:rPr>
      </w:pPr>
    </w:p>
    <w:p w14:paraId="527073FE" w14:textId="77777777" w:rsidR="005F31A5" w:rsidRDefault="005F31A5" w:rsidP="00760EBF">
      <w:pPr>
        <w:pStyle w:val="Voettekst"/>
        <w:jc w:val="left"/>
        <w:rPr>
          <w:rFonts w:asciiTheme="minorHAnsi" w:hAnsiTheme="minorHAnsi" w:cstheme="minorHAnsi"/>
          <w:b/>
          <w:sz w:val="20"/>
          <w:szCs w:val="20"/>
        </w:rPr>
      </w:pPr>
    </w:p>
    <w:p w14:paraId="1954E200" w14:textId="77777777" w:rsidR="005F31A5" w:rsidRDefault="005F31A5" w:rsidP="00760EBF">
      <w:pPr>
        <w:pStyle w:val="Voettekst"/>
        <w:jc w:val="left"/>
        <w:rPr>
          <w:rFonts w:asciiTheme="minorHAnsi" w:hAnsiTheme="minorHAnsi" w:cstheme="minorHAnsi"/>
          <w:b/>
          <w:sz w:val="20"/>
          <w:szCs w:val="20"/>
        </w:rPr>
      </w:pPr>
    </w:p>
    <w:p w14:paraId="7FEFBA6B" w14:textId="77777777" w:rsidR="005F31A5" w:rsidRDefault="005F31A5" w:rsidP="00760EBF">
      <w:pPr>
        <w:pStyle w:val="Voettekst"/>
        <w:jc w:val="left"/>
        <w:rPr>
          <w:rFonts w:asciiTheme="minorHAnsi" w:hAnsiTheme="minorHAnsi" w:cstheme="minorHAnsi"/>
          <w:b/>
          <w:sz w:val="20"/>
          <w:szCs w:val="20"/>
        </w:rPr>
      </w:pPr>
    </w:p>
    <w:p w14:paraId="77101595" w14:textId="77777777" w:rsidR="005F31A5" w:rsidRDefault="005F31A5" w:rsidP="00760EBF">
      <w:pPr>
        <w:pStyle w:val="Voettekst"/>
        <w:jc w:val="left"/>
        <w:rPr>
          <w:rFonts w:asciiTheme="minorHAnsi" w:hAnsiTheme="minorHAnsi" w:cstheme="minorHAnsi"/>
          <w:b/>
          <w:sz w:val="20"/>
          <w:szCs w:val="20"/>
        </w:rPr>
      </w:pPr>
    </w:p>
    <w:p w14:paraId="37EDD937" w14:textId="77777777" w:rsidR="005F31A5" w:rsidRDefault="005F31A5" w:rsidP="00760EBF">
      <w:pPr>
        <w:pStyle w:val="Voettekst"/>
        <w:jc w:val="left"/>
        <w:rPr>
          <w:rFonts w:asciiTheme="minorHAnsi" w:hAnsiTheme="minorHAnsi" w:cstheme="minorHAnsi"/>
          <w:b/>
          <w:sz w:val="20"/>
          <w:szCs w:val="20"/>
        </w:rPr>
      </w:pPr>
    </w:p>
    <w:p w14:paraId="7C3FB0F3" w14:textId="77777777" w:rsidR="005F31A5" w:rsidRDefault="005F31A5" w:rsidP="00760EBF">
      <w:pPr>
        <w:pStyle w:val="Voettekst"/>
        <w:jc w:val="left"/>
        <w:rPr>
          <w:rFonts w:asciiTheme="minorHAnsi" w:hAnsiTheme="minorHAnsi" w:cstheme="minorHAnsi"/>
          <w:b/>
          <w:sz w:val="20"/>
          <w:szCs w:val="20"/>
        </w:rPr>
      </w:pPr>
    </w:p>
    <w:p w14:paraId="356F4A78" w14:textId="77777777" w:rsidR="005F31A5" w:rsidRDefault="005F31A5" w:rsidP="00760EBF">
      <w:pPr>
        <w:pStyle w:val="Voettekst"/>
        <w:jc w:val="left"/>
        <w:rPr>
          <w:rFonts w:asciiTheme="minorHAnsi" w:hAnsiTheme="minorHAnsi" w:cstheme="minorHAnsi"/>
          <w:b/>
          <w:sz w:val="20"/>
          <w:szCs w:val="20"/>
        </w:rPr>
      </w:pPr>
    </w:p>
    <w:p w14:paraId="59B3345F" w14:textId="77777777" w:rsidR="005F31A5" w:rsidRDefault="005F31A5" w:rsidP="00760EBF">
      <w:pPr>
        <w:pStyle w:val="Voettekst"/>
        <w:jc w:val="left"/>
        <w:rPr>
          <w:rFonts w:asciiTheme="minorHAnsi" w:hAnsiTheme="minorHAnsi" w:cstheme="minorHAnsi"/>
          <w:b/>
          <w:sz w:val="20"/>
          <w:szCs w:val="20"/>
        </w:rPr>
      </w:pPr>
    </w:p>
    <w:tbl>
      <w:tblPr>
        <w:tblStyle w:val="Tabelraster"/>
        <w:tblW w:w="0" w:type="auto"/>
        <w:tblLook w:val="04A0" w:firstRow="1" w:lastRow="0" w:firstColumn="1" w:lastColumn="0" w:noHBand="0" w:noVBand="1"/>
      </w:tblPr>
      <w:tblGrid>
        <w:gridCol w:w="8644"/>
      </w:tblGrid>
      <w:tr w:rsidR="005F31A5" w14:paraId="047C74B9" w14:textId="77777777" w:rsidTr="00DD5850">
        <w:tc>
          <w:tcPr>
            <w:tcW w:w="8644" w:type="dxa"/>
          </w:tcPr>
          <w:p w14:paraId="32245789" w14:textId="77777777" w:rsidR="005F31A5" w:rsidRDefault="005F31A5" w:rsidP="00DD5850">
            <w:pPr>
              <w:pStyle w:val="Voettekst"/>
              <w:jc w:val="left"/>
            </w:pPr>
            <w:r>
              <w:t>Omschrijving van de werkzaamheden dat binnen het samenwerkingsverband door de inschrijver is verricht waaruit tevens blijkt dat het referentiewerk als bewijsmiddel invulling geeft op de gevraagde technische bekwaamheid.</w:t>
            </w:r>
          </w:p>
          <w:p w14:paraId="373EEFA6" w14:textId="77777777" w:rsidR="005F31A5" w:rsidRDefault="005F31A5" w:rsidP="00DD5850">
            <w:pPr>
              <w:pStyle w:val="Voettekst"/>
              <w:jc w:val="left"/>
              <w:rPr>
                <w:rFonts w:asciiTheme="minorHAnsi" w:hAnsiTheme="minorHAnsi" w:cstheme="minorHAnsi"/>
                <w:b/>
                <w:sz w:val="20"/>
                <w:szCs w:val="20"/>
              </w:rPr>
            </w:pPr>
          </w:p>
        </w:tc>
      </w:tr>
      <w:tr w:rsidR="005F31A5" w14:paraId="5AD7308A" w14:textId="77777777" w:rsidTr="00DD5850">
        <w:tc>
          <w:tcPr>
            <w:tcW w:w="8644" w:type="dxa"/>
          </w:tcPr>
          <w:p w14:paraId="35968046" w14:textId="77777777" w:rsidR="005F31A5" w:rsidRPr="00A8610C" w:rsidRDefault="005F31A5" w:rsidP="00DD5850">
            <w:pPr>
              <w:pStyle w:val="Voettekst"/>
              <w:jc w:val="left"/>
              <w:rPr>
                <w:rFonts w:asciiTheme="minorHAnsi" w:hAnsiTheme="minorHAnsi" w:cstheme="minorHAnsi"/>
                <w:i/>
                <w:sz w:val="20"/>
                <w:szCs w:val="20"/>
              </w:rPr>
            </w:pPr>
            <w:r w:rsidRPr="00A8610C">
              <w:rPr>
                <w:rFonts w:asciiTheme="minorHAnsi" w:hAnsiTheme="minorHAnsi" w:cstheme="minorHAnsi"/>
                <w:i/>
                <w:sz w:val="20"/>
                <w:szCs w:val="20"/>
              </w:rPr>
              <w:t>Omschrijving van de werkzaamheden</w:t>
            </w:r>
          </w:p>
          <w:p w14:paraId="69C3D791" w14:textId="77777777" w:rsidR="005F31A5" w:rsidRDefault="005F31A5" w:rsidP="00DD5850">
            <w:pPr>
              <w:pStyle w:val="Voettekst"/>
              <w:jc w:val="left"/>
              <w:rPr>
                <w:rFonts w:asciiTheme="minorHAnsi" w:hAnsiTheme="minorHAnsi" w:cstheme="minorHAnsi"/>
                <w:b/>
                <w:sz w:val="20"/>
                <w:szCs w:val="20"/>
              </w:rPr>
            </w:pPr>
          </w:p>
          <w:p w14:paraId="1931C339" w14:textId="77777777" w:rsidR="005F31A5" w:rsidRDefault="005F31A5" w:rsidP="00DD5850">
            <w:pPr>
              <w:pStyle w:val="Voettekst"/>
              <w:jc w:val="left"/>
              <w:rPr>
                <w:rFonts w:asciiTheme="minorHAnsi" w:hAnsiTheme="minorHAnsi" w:cstheme="minorHAnsi"/>
                <w:b/>
                <w:sz w:val="20"/>
                <w:szCs w:val="20"/>
              </w:rPr>
            </w:pPr>
          </w:p>
          <w:p w14:paraId="251B2A9D" w14:textId="77777777" w:rsidR="005F31A5" w:rsidRDefault="005F31A5" w:rsidP="00DD5850">
            <w:pPr>
              <w:pStyle w:val="Voettekst"/>
              <w:jc w:val="left"/>
              <w:rPr>
                <w:rFonts w:asciiTheme="minorHAnsi" w:hAnsiTheme="minorHAnsi" w:cstheme="minorHAnsi"/>
                <w:b/>
                <w:sz w:val="20"/>
                <w:szCs w:val="20"/>
              </w:rPr>
            </w:pPr>
          </w:p>
          <w:p w14:paraId="1E3E98C3" w14:textId="77777777" w:rsidR="005F31A5" w:rsidRDefault="005F31A5" w:rsidP="00DD5850">
            <w:pPr>
              <w:pStyle w:val="Voettekst"/>
              <w:jc w:val="left"/>
              <w:rPr>
                <w:rFonts w:asciiTheme="minorHAnsi" w:hAnsiTheme="minorHAnsi" w:cstheme="minorHAnsi"/>
                <w:b/>
                <w:sz w:val="20"/>
                <w:szCs w:val="20"/>
              </w:rPr>
            </w:pPr>
          </w:p>
          <w:p w14:paraId="62772E81" w14:textId="77777777" w:rsidR="005F31A5" w:rsidRDefault="005F31A5" w:rsidP="00DD5850">
            <w:pPr>
              <w:pStyle w:val="Voettekst"/>
              <w:jc w:val="left"/>
              <w:rPr>
                <w:rFonts w:asciiTheme="minorHAnsi" w:hAnsiTheme="minorHAnsi" w:cstheme="minorHAnsi"/>
                <w:b/>
                <w:sz w:val="20"/>
                <w:szCs w:val="20"/>
              </w:rPr>
            </w:pPr>
          </w:p>
          <w:p w14:paraId="113FF783" w14:textId="77777777" w:rsidR="005F31A5" w:rsidRDefault="005F31A5" w:rsidP="00DD5850">
            <w:pPr>
              <w:pStyle w:val="Voettekst"/>
              <w:jc w:val="left"/>
              <w:rPr>
                <w:rFonts w:asciiTheme="minorHAnsi" w:hAnsiTheme="minorHAnsi" w:cstheme="minorHAnsi"/>
                <w:b/>
                <w:sz w:val="20"/>
                <w:szCs w:val="20"/>
              </w:rPr>
            </w:pPr>
          </w:p>
          <w:p w14:paraId="5E071E9A" w14:textId="77777777" w:rsidR="005F31A5" w:rsidRDefault="005F31A5" w:rsidP="00DD5850">
            <w:pPr>
              <w:pStyle w:val="Voettekst"/>
              <w:jc w:val="left"/>
              <w:rPr>
                <w:rFonts w:asciiTheme="minorHAnsi" w:hAnsiTheme="minorHAnsi" w:cstheme="minorHAnsi"/>
                <w:b/>
                <w:sz w:val="20"/>
                <w:szCs w:val="20"/>
              </w:rPr>
            </w:pPr>
          </w:p>
          <w:p w14:paraId="522DD4C2" w14:textId="77777777" w:rsidR="005F31A5" w:rsidRDefault="005F31A5" w:rsidP="00DD5850">
            <w:pPr>
              <w:pStyle w:val="Voettekst"/>
              <w:jc w:val="left"/>
              <w:rPr>
                <w:rFonts w:asciiTheme="minorHAnsi" w:hAnsiTheme="minorHAnsi" w:cstheme="minorHAnsi"/>
                <w:b/>
                <w:sz w:val="20"/>
                <w:szCs w:val="20"/>
              </w:rPr>
            </w:pPr>
          </w:p>
          <w:p w14:paraId="4347F603" w14:textId="77777777" w:rsidR="005F31A5" w:rsidRDefault="005F31A5" w:rsidP="00DD5850">
            <w:pPr>
              <w:pStyle w:val="Voettekst"/>
              <w:jc w:val="left"/>
              <w:rPr>
                <w:rFonts w:asciiTheme="minorHAnsi" w:hAnsiTheme="minorHAnsi" w:cstheme="minorHAnsi"/>
                <w:b/>
                <w:sz w:val="20"/>
                <w:szCs w:val="20"/>
              </w:rPr>
            </w:pPr>
          </w:p>
          <w:p w14:paraId="3AB59B45" w14:textId="77777777" w:rsidR="005F31A5" w:rsidRDefault="005F31A5" w:rsidP="00DD5850">
            <w:pPr>
              <w:pStyle w:val="Voettekst"/>
              <w:jc w:val="left"/>
              <w:rPr>
                <w:rFonts w:asciiTheme="minorHAnsi" w:hAnsiTheme="minorHAnsi" w:cstheme="minorHAnsi"/>
                <w:b/>
                <w:sz w:val="20"/>
                <w:szCs w:val="20"/>
              </w:rPr>
            </w:pPr>
          </w:p>
          <w:p w14:paraId="64127929" w14:textId="77777777" w:rsidR="005F31A5" w:rsidRDefault="005F31A5" w:rsidP="00DD5850">
            <w:pPr>
              <w:pStyle w:val="Voettekst"/>
              <w:jc w:val="left"/>
              <w:rPr>
                <w:rFonts w:asciiTheme="minorHAnsi" w:hAnsiTheme="minorHAnsi" w:cstheme="minorHAnsi"/>
                <w:b/>
                <w:sz w:val="20"/>
                <w:szCs w:val="20"/>
              </w:rPr>
            </w:pPr>
          </w:p>
          <w:p w14:paraId="33BF0498" w14:textId="77777777" w:rsidR="005F31A5" w:rsidRDefault="005F31A5" w:rsidP="00DD5850">
            <w:pPr>
              <w:pStyle w:val="Voettekst"/>
              <w:jc w:val="left"/>
              <w:rPr>
                <w:rFonts w:asciiTheme="minorHAnsi" w:hAnsiTheme="minorHAnsi" w:cstheme="minorHAnsi"/>
                <w:b/>
                <w:sz w:val="20"/>
                <w:szCs w:val="20"/>
              </w:rPr>
            </w:pPr>
          </w:p>
          <w:p w14:paraId="422007DF" w14:textId="77777777" w:rsidR="005F31A5" w:rsidRDefault="005F31A5" w:rsidP="00DD5850">
            <w:pPr>
              <w:pStyle w:val="Voettekst"/>
              <w:jc w:val="left"/>
              <w:rPr>
                <w:rFonts w:asciiTheme="minorHAnsi" w:hAnsiTheme="minorHAnsi" w:cstheme="minorHAnsi"/>
                <w:b/>
                <w:sz w:val="20"/>
                <w:szCs w:val="20"/>
              </w:rPr>
            </w:pPr>
          </w:p>
          <w:p w14:paraId="61DAC8E1" w14:textId="77777777" w:rsidR="005F31A5" w:rsidRDefault="005F31A5" w:rsidP="00DD5850">
            <w:pPr>
              <w:pStyle w:val="Voettekst"/>
              <w:jc w:val="left"/>
              <w:rPr>
                <w:rFonts w:asciiTheme="minorHAnsi" w:hAnsiTheme="minorHAnsi" w:cstheme="minorHAnsi"/>
                <w:b/>
                <w:sz w:val="20"/>
                <w:szCs w:val="20"/>
              </w:rPr>
            </w:pPr>
          </w:p>
          <w:p w14:paraId="21595BE6" w14:textId="77777777" w:rsidR="005F31A5" w:rsidRDefault="005F31A5" w:rsidP="00DD5850">
            <w:pPr>
              <w:pStyle w:val="Voettekst"/>
              <w:jc w:val="left"/>
              <w:rPr>
                <w:rFonts w:asciiTheme="minorHAnsi" w:hAnsiTheme="minorHAnsi" w:cstheme="minorHAnsi"/>
                <w:b/>
                <w:sz w:val="20"/>
                <w:szCs w:val="20"/>
              </w:rPr>
            </w:pPr>
          </w:p>
          <w:p w14:paraId="7C273934" w14:textId="77777777" w:rsidR="005F31A5" w:rsidRDefault="005F31A5" w:rsidP="00DD5850">
            <w:pPr>
              <w:pStyle w:val="Voettekst"/>
              <w:jc w:val="left"/>
              <w:rPr>
                <w:rFonts w:asciiTheme="minorHAnsi" w:hAnsiTheme="minorHAnsi" w:cstheme="minorHAnsi"/>
                <w:b/>
                <w:sz w:val="20"/>
                <w:szCs w:val="20"/>
              </w:rPr>
            </w:pPr>
          </w:p>
          <w:p w14:paraId="07CA7801" w14:textId="77777777" w:rsidR="005F31A5" w:rsidRDefault="005F31A5" w:rsidP="00DD5850">
            <w:pPr>
              <w:pStyle w:val="Voettekst"/>
              <w:jc w:val="left"/>
              <w:rPr>
                <w:rFonts w:asciiTheme="minorHAnsi" w:hAnsiTheme="minorHAnsi" w:cstheme="minorHAnsi"/>
                <w:b/>
                <w:sz w:val="20"/>
                <w:szCs w:val="20"/>
              </w:rPr>
            </w:pPr>
          </w:p>
          <w:p w14:paraId="7D6A786E" w14:textId="77777777" w:rsidR="005F31A5" w:rsidRDefault="005F31A5" w:rsidP="00DD5850">
            <w:pPr>
              <w:pStyle w:val="Voettekst"/>
              <w:jc w:val="left"/>
              <w:rPr>
                <w:rFonts w:asciiTheme="minorHAnsi" w:hAnsiTheme="minorHAnsi" w:cstheme="minorHAnsi"/>
                <w:b/>
                <w:sz w:val="20"/>
                <w:szCs w:val="20"/>
              </w:rPr>
            </w:pPr>
          </w:p>
          <w:p w14:paraId="789B0B65" w14:textId="77777777" w:rsidR="005F31A5" w:rsidRDefault="005F31A5" w:rsidP="00DD5850">
            <w:pPr>
              <w:pStyle w:val="Voettekst"/>
              <w:jc w:val="left"/>
              <w:rPr>
                <w:rFonts w:asciiTheme="minorHAnsi" w:hAnsiTheme="minorHAnsi" w:cstheme="minorHAnsi"/>
                <w:b/>
                <w:sz w:val="20"/>
                <w:szCs w:val="20"/>
              </w:rPr>
            </w:pPr>
          </w:p>
          <w:p w14:paraId="6F111035" w14:textId="77777777" w:rsidR="005F31A5" w:rsidRDefault="005F31A5" w:rsidP="00DD5850">
            <w:pPr>
              <w:pStyle w:val="Voettekst"/>
              <w:jc w:val="left"/>
              <w:rPr>
                <w:rFonts w:asciiTheme="minorHAnsi" w:hAnsiTheme="minorHAnsi" w:cstheme="minorHAnsi"/>
                <w:b/>
                <w:sz w:val="20"/>
                <w:szCs w:val="20"/>
              </w:rPr>
            </w:pPr>
          </w:p>
          <w:p w14:paraId="7CA7BE75" w14:textId="77777777" w:rsidR="005F31A5" w:rsidRDefault="005F31A5" w:rsidP="00DD5850">
            <w:pPr>
              <w:pStyle w:val="Voettekst"/>
              <w:jc w:val="left"/>
              <w:rPr>
                <w:rFonts w:asciiTheme="minorHAnsi" w:hAnsiTheme="minorHAnsi" w:cstheme="minorHAnsi"/>
                <w:b/>
                <w:sz w:val="20"/>
                <w:szCs w:val="20"/>
              </w:rPr>
            </w:pPr>
          </w:p>
          <w:p w14:paraId="4A427C6C" w14:textId="77777777" w:rsidR="005F31A5" w:rsidRDefault="005F31A5" w:rsidP="00DD5850">
            <w:pPr>
              <w:pStyle w:val="Voettekst"/>
              <w:jc w:val="left"/>
              <w:rPr>
                <w:rFonts w:asciiTheme="minorHAnsi" w:hAnsiTheme="minorHAnsi" w:cstheme="minorHAnsi"/>
                <w:b/>
                <w:sz w:val="20"/>
                <w:szCs w:val="20"/>
              </w:rPr>
            </w:pPr>
          </w:p>
          <w:p w14:paraId="73AC270E" w14:textId="77777777" w:rsidR="005F31A5" w:rsidRDefault="005F31A5" w:rsidP="00DD5850">
            <w:pPr>
              <w:pStyle w:val="Voettekst"/>
              <w:jc w:val="left"/>
              <w:rPr>
                <w:rFonts w:asciiTheme="minorHAnsi" w:hAnsiTheme="minorHAnsi" w:cstheme="minorHAnsi"/>
                <w:b/>
                <w:sz w:val="20"/>
                <w:szCs w:val="20"/>
              </w:rPr>
            </w:pPr>
          </w:p>
          <w:p w14:paraId="2E632C8A" w14:textId="77777777" w:rsidR="005F31A5" w:rsidRDefault="005F31A5" w:rsidP="00DD5850">
            <w:pPr>
              <w:pStyle w:val="Voettekst"/>
              <w:jc w:val="left"/>
              <w:rPr>
                <w:rFonts w:asciiTheme="minorHAnsi" w:hAnsiTheme="minorHAnsi" w:cstheme="minorHAnsi"/>
                <w:b/>
                <w:sz w:val="20"/>
                <w:szCs w:val="20"/>
              </w:rPr>
            </w:pPr>
          </w:p>
          <w:p w14:paraId="2DB065B4" w14:textId="77777777" w:rsidR="005F31A5" w:rsidRDefault="005F31A5" w:rsidP="00DD5850">
            <w:pPr>
              <w:pStyle w:val="Voettekst"/>
              <w:jc w:val="left"/>
              <w:rPr>
                <w:rFonts w:asciiTheme="minorHAnsi" w:hAnsiTheme="minorHAnsi" w:cstheme="minorHAnsi"/>
                <w:b/>
                <w:sz w:val="20"/>
                <w:szCs w:val="20"/>
              </w:rPr>
            </w:pPr>
          </w:p>
          <w:p w14:paraId="633A6D60" w14:textId="77777777" w:rsidR="005F31A5" w:rsidRDefault="005F31A5" w:rsidP="00DD5850">
            <w:pPr>
              <w:pStyle w:val="Voettekst"/>
              <w:jc w:val="left"/>
              <w:rPr>
                <w:rFonts w:asciiTheme="minorHAnsi" w:hAnsiTheme="minorHAnsi" w:cstheme="minorHAnsi"/>
                <w:b/>
                <w:sz w:val="20"/>
                <w:szCs w:val="20"/>
              </w:rPr>
            </w:pPr>
          </w:p>
          <w:p w14:paraId="5382E48D" w14:textId="77777777" w:rsidR="005F31A5" w:rsidRDefault="005F31A5" w:rsidP="00DD5850">
            <w:pPr>
              <w:pStyle w:val="Voettekst"/>
              <w:jc w:val="left"/>
              <w:rPr>
                <w:rFonts w:asciiTheme="minorHAnsi" w:hAnsiTheme="minorHAnsi" w:cstheme="minorHAnsi"/>
                <w:b/>
                <w:sz w:val="20"/>
                <w:szCs w:val="20"/>
              </w:rPr>
            </w:pPr>
          </w:p>
          <w:p w14:paraId="5F86C58B" w14:textId="77777777" w:rsidR="005F31A5" w:rsidRDefault="005F31A5" w:rsidP="00DD5850">
            <w:pPr>
              <w:pStyle w:val="Voettekst"/>
              <w:jc w:val="left"/>
              <w:rPr>
                <w:rFonts w:asciiTheme="minorHAnsi" w:hAnsiTheme="minorHAnsi" w:cstheme="minorHAnsi"/>
                <w:b/>
                <w:sz w:val="20"/>
                <w:szCs w:val="20"/>
              </w:rPr>
            </w:pPr>
          </w:p>
          <w:p w14:paraId="50555AE8" w14:textId="77777777" w:rsidR="005F31A5" w:rsidRDefault="005F31A5" w:rsidP="00DD5850">
            <w:pPr>
              <w:pStyle w:val="Voettekst"/>
              <w:jc w:val="left"/>
              <w:rPr>
                <w:rFonts w:asciiTheme="minorHAnsi" w:hAnsiTheme="minorHAnsi" w:cstheme="minorHAnsi"/>
                <w:b/>
                <w:sz w:val="20"/>
                <w:szCs w:val="20"/>
              </w:rPr>
            </w:pPr>
          </w:p>
          <w:p w14:paraId="758D6852" w14:textId="77777777" w:rsidR="005F31A5" w:rsidRDefault="005F31A5" w:rsidP="00DD5850">
            <w:pPr>
              <w:pStyle w:val="Voettekst"/>
              <w:jc w:val="left"/>
              <w:rPr>
                <w:rFonts w:asciiTheme="minorHAnsi" w:hAnsiTheme="minorHAnsi" w:cstheme="minorHAnsi"/>
                <w:b/>
                <w:sz w:val="20"/>
                <w:szCs w:val="20"/>
              </w:rPr>
            </w:pPr>
          </w:p>
          <w:p w14:paraId="4CE7FD29" w14:textId="77777777" w:rsidR="005F31A5" w:rsidRDefault="005F31A5" w:rsidP="00DD5850">
            <w:pPr>
              <w:pStyle w:val="Voettekst"/>
              <w:jc w:val="left"/>
              <w:rPr>
                <w:rFonts w:asciiTheme="minorHAnsi" w:hAnsiTheme="minorHAnsi" w:cstheme="minorHAnsi"/>
                <w:b/>
                <w:sz w:val="20"/>
                <w:szCs w:val="20"/>
              </w:rPr>
            </w:pPr>
          </w:p>
          <w:p w14:paraId="7AE7F2F8" w14:textId="77777777" w:rsidR="005F31A5" w:rsidRDefault="005F31A5" w:rsidP="00DD5850">
            <w:pPr>
              <w:pStyle w:val="Voettekst"/>
              <w:jc w:val="left"/>
              <w:rPr>
                <w:rFonts w:asciiTheme="minorHAnsi" w:hAnsiTheme="minorHAnsi" w:cstheme="minorHAnsi"/>
                <w:b/>
                <w:sz w:val="20"/>
                <w:szCs w:val="20"/>
              </w:rPr>
            </w:pPr>
          </w:p>
          <w:p w14:paraId="2F611592" w14:textId="77777777" w:rsidR="005F31A5" w:rsidRDefault="005F31A5" w:rsidP="00DD5850">
            <w:pPr>
              <w:pStyle w:val="Voettekst"/>
              <w:jc w:val="left"/>
              <w:rPr>
                <w:rFonts w:asciiTheme="minorHAnsi" w:hAnsiTheme="minorHAnsi" w:cstheme="minorHAnsi"/>
                <w:b/>
                <w:sz w:val="20"/>
                <w:szCs w:val="20"/>
              </w:rPr>
            </w:pPr>
          </w:p>
          <w:p w14:paraId="3A855715" w14:textId="77777777" w:rsidR="005F31A5" w:rsidRDefault="005F31A5" w:rsidP="00DD5850">
            <w:pPr>
              <w:pStyle w:val="Voettekst"/>
              <w:jc w:val="left"/>
              <w:rPr>
                <w:rFonts w:asciiTheme="minorHAnsi" w:hAnsiTheme="minorHAnsi" w:cstheme="minorHAnsi"/>
                <w:b/>
                <w:sz w:val="20"/>
                <w:szCs w:val="20"/>
              </w:rPr>
            </w:pPr>
          </w:p>
          <w:p w14:paraId="286AA0B0" w14:textId="77777777" w:rsidR="005F31A5" w:rsidRDefault="005F31A5" w:rsidP="00DD5850">
            <w:pPr>
              <w:pStyle w:val="Voettekst"/>
              <w:jc w:val="left"/>
              <w:rPr>
                <w:rFonts w:asciiTheme="minorHAnsi" w:hAnsiTheme="minorHAnsi" w:cstheme="minorHAnsi"/>
                <w:b/>
                <w:sz w:val="20"/>
                <w:szCs w:val="20"/>
              </w:rPr>
            </w:pPr>
          </w:p>
          <w:p w14:paraId="1DA35489" w14:textId="77777777" w:rsidR="005F31A5" w:rsidRDefault="005F31A5" w:rsidP="00DD5850">
            <w:pPr>
              <w:pStyle w:val="Voettekst"/>
              <w:jc w:val="left"/>
              <w:rPr>
                <w:rFonts w:asciiTheme="minorHAnsi" w:hAnsiTheme="minorHAnsi" w:cstheme="minorHAnsi"/>
                <w:b/>
                <w:sz w:val="20"/>
                <w:szCs w:val="20"/>
              </w:rPr>
            </w:pPr>
          </w:p>
          <w:p w14:paraId="1DEEC205" w14:textId="77777777" w:rsidR="005F31A5" w:rsidRDefault="005F31A5" w:rsidP="00DD5850">
            <w:pPr>
              <w:pStyle w:val="Voettekst"/>
              <w:jc w:val="left"/>
              <w:rPr>
                <w:rFonts w:asciiTheme="minorHAnsi" w:hAnsiTheme="minorHAnsi" w:cstheme="minorHAnsi"/>
                <w:b/>
                <w:sz w:val="20"/>
                <w:szCs w:val="20"/>
              </w:rPr>
            </w:pPr>
          </w:p>
          <w:p w14:paraId="6B9600C5" w14:textId="77777777" w:rsidR="005F31A5" w:rsidRDefault="005F31A5" w:rsidP="00DD5850">
            <w:pPr>
              <w:pStyle w:val="Voettekst"/>
              <w:jc w:val="left"/>
              <w:rPr>
                <w:rFonts w:asciiTheme="minorHAnsi" w:hAnsiTheme="minorHAnsi" w:cstheme="minorHAnsi"/>
                <w:b/>
                <w:sz w:val="20"/>
                <w:szCs w:val="20"/>
              </w:rPr>
            </w:pPr>
          </w:p>
          <w:p w14:paraId="74A8864A" w14:textId="77777777" w:rsidR="005F31A5" w:rsidRDefault="005F31A5" w:rsidP="00DD5850">
            <w:pPr>
              <w:pStyle w:val="Voettekst"/>
              <w:jc w:val="left"/>
              <w:rPr>
                <w:rFonts w:asciiTheme="minorHAnsi" w:hAnsiTheme="minorHAnsi" w:cstheme="minorHAnsi"/>
                <w:b/>
                <w:sz w:val="20"/>
                <w:szCs w:val="20"/>
              </w:rPr>
            </w:pPr>
          </w:p>
          <w:p w14:paraId="0034C77D" w14:textId="77777777" w:rsidR="005F31A5" w:rsidRDefault="005F31A5" w:rsidP="00DD5850">
            <w:pPr>
              <w:pStyle w:val="Voettekst"/>
              <w:jc w:val="left"/>
              <w:rPr>
                <w:rFonts w:asciiTheme="minorHAnsi" w:hAnsiTheme="minorHAnsi" w:cstheme="minorHAnsi"/>
                <w:b/>
                <w:sz w:val="20"/>
                <w:szCs w:val="20"/>
              </w:rPr>
            </w:pPr>
          </w:p>
          <w:p w14:paraId="03D5AA9B" w14:textId="77777777" w:rsidR="005F31A5" w:rsidRDefault="005F31A5" w:rsidP="00DD5850">
            <w:pPr>
              <w:pStyle w:val="Voettekst"/>
              <w:jc w:val="left"/>
              <w:rPr>
                <w:rFonts w:asciiTheme="minorHAnsi" w:hAnsiTheme="minorHAnsi" w:cstheme="minorHAnsi"/>
                <w:b/>
                <w:sz w:val="20"/>
                <w:szCs w:val="20"/>
              </w:rPr>
            </w:pPr>
          </w:p>
          <w:p w14:paraId="36FEA586" w14:textId="77777777" w:rsidR="005F31A5" w:rsidRDefault="005F31A5" w:rsidP="00DD5850">
            <w:pPr>
              <w:pStyle w:val="Voettekst"/>
              <w:jc w:val="left"/>
              <w:rPr>
                <w:rFonts w:asciiTheme="minorHAnsi" w:hAnsiTheme="minorHAnsi" w:cstheme="minorHAnsi"/>
                <w:b/>
                <w:sz w:val="20"/>
                <w:szCs w:val="20"/>
              </w:rPr>
            </w:pPr>
          </w:p>
          <w:p w14:paraId="6220C3C8" w14:textId="77777777" w:rsidR="005F31A5" w:rsidRDefault="005F31A5" w:rsidP="00DD5850">
            <w:pPr>
              <w:pStyle w:val="Voettekst"/>
              <w:jc w:val="left"/>
              <w:rPr>
                <w:rFonts w:asciiTheme="minorHAnsi" w:hAnsiTheme="minorHAnsi" w:cstheme="minorHAnsi"/>
                <w:b/>
                <w:sz w:val="20"/>
                <w:szCs w:val="20"/>
              </w:rPr>
            </w:pPr>
          </w:p>
          <w:p w14:paraId="1E03A8E6" w14:textId="77777777" w:rsidR="005F31A5" w:rsidRDefault="005F31A5" w:rsidP="00DD5850">
            <w:pPr>
              <w:pStyle w:val="Voettekst"/>
              <w:jc w:val="left"/>
              <w:rPr>
                <w:rFonts w:asciiTheme="minorHAnsi" w:hAnsiTheme="minorHAnsi" w:cstheme="minorHAnsi"/>
                <w:b/>
                <w:sz w:val="20"/>
                <w:szCs w:val="20"/>
              </w:rPr>
            </w:pPr>
          </w:p>
          <w:p w14:paraId="0D733FD9" w14:textId="77777777" w:rsidR="005F31A5" w:rsidRDefault="005F31A5" w:rsidP="00DD5850">
            <w:pPr>
              <w:pStyle w:val="Voettekst"/>
              <w:jc w:val="left"/>
              <w:rPr>
                <w:rFonts w:asciiTheme="minorHAnsi" w:hAnsiTheme="minorHAnsi" w:cstheme="minorHAnsi"/>
                <w:b/>
                <w:sz w:val="20"/>
                <w:szCs w:val="20"/>
              </w:rPr>
            </w:pPr>
          </w:p>
          <w:p w14:paraId="19651577" w14:textId="77777777" w:rsidR="005F31A5" w:rsidRDefault="005F31A5" w:rsidP="00DD5850">
            <w:pPr>
              <w:pStyle w:val="Voettekst"/>
              <w:jc w:val="left"/>
              <w:rPr>
                <w:rFonts w:asciiTheme="minorHAnsi" w:hAnsiTheme="minorHAnsi" w:cstheme="minorHAnsi"/>
                <w:b/>
                <w:sz w:val="20"/>
                <w:szCs w:val="20"/>
              </w:rPr>
            </w:pPr>
          </w:p>
          <w:p w14:paraId="55F54175" w14:textId="77777777" w:rsidR="005F31A5" w:rsidRDefault="005F31A5" w:rsidP="00DD5850">
            <w:pPr>
              <w:pStyle w:val="Voettekst"/>
              <w:jc w:val="left"/>
              <w:rPr>
                <w:rFonts w:asciiTheme="minorHAnsi" w:hAnsiTheme="minorHAnsi" w:cstheme="minorHAnsi"/>
                <w:b/>
                <w:sz w:val="20"/>
                <w:szCs w:val="20"/>
              </w:rPr>
            </w:pPr>
          </w:p>
          <w:p w14:paraId="3CDD0D6E" w14:textId="77777777" w:rsidR="005F31A5" w:rsidRDefault="005F31A5" w:rsidP="00DD5850">
            <w:pPr>
              <w:pStyle w:val="Voettekst"/>
              <w:jc w:val="left"/>
              <w:rPr>
                <w:rFonts w:asciiTheme="minorHAnsi" w:hAnsiTheme="minorHAnsi" w:cstheme="minorHAnsi"/>
                <w:b/>
                <w:sz w:val="20"/>
                <w:szCs w:val="20"/>
              </w:rPr>
            </w:pPr>
          </w:p>
          <w:p w14:paraId="07590C55" w14:textId="77777777" w:rsidR="005F31A5" w:rsidRDefault="005F31A5" w:rsidP="00DD5850">
            <w:pPr>
              <w:pStyle w:val="Voettekst"/>
              <w:jc w:val="left"/>
              <w:rPr>
                <w:rFonts w:asciiTheme="minorHAnsi" w:hAnsiTheme="minorHAnsi" w:cstheme="minorHAnsi"/>
                <w:b/>
                <w:sz w:val="20"/>
                <w:szCs w:val="20"/>
              </w:rPr>
            </w:pPr>
          </w:p>
          <w:p w14:paraId="709B56E9" w14:textId="06D7575E" w:rsidR="005F31A5" w:rsidRDefault="005F31A5" w:rsidP="00DD5850">
            <w:pPr>
              <w:rPr>
                <w:rFonts w:asciiTheme="minorHAnsi" w:hAnsiTheme="minorHAnsi" w:cstheme="minorHAnsi"/>
                <w:sz w:val="20"/>
                <w:szCs w:val="20"/>
              </w:rPr>
            </w:pPr>
            <w:r>
              <w:rPr>
                <w:rFonts w:asciiTheme="minorHAnsi" w:hAnsiTheme="minorHAnsi" w:cstheme="minorHAnsi"/>
                <w:sz w:val="20"/>
                <w:szCs w:val="20"/>
              </w:rPr>
              <w:lastRenderedPageBreak/>
              <w:t>Korte b</w:t>
            </w:r>
            <w:r w:rsidRPr="00DB3F86">
              <w:rPr>
                <w:rFonts w:asciiTheme="minorHAnsi" w:hAnsiTheme="minorHAnsi" w:cstheme="minorHAnsi"/>
                <w:sz w:val="20"/>
                <w:szCs w:val="20"/>
              </w:rPr>
              <w:t>eschrijving van de referentieopdracht</w:t>
            </w:r>
            <w:r>
              <w:rPr>
                <w:rFonts w:asciiTheme="minorHAnsi" w:hAnsiTheme="minorHAnsi" w:cstheme="minorHAnsi"/>
                <w:sz w:val="20"/>
                <w:szCs w:val="20"/>
              </w:rPr>
              <w:t xml:space="preserve"> en uw werkzaamheden daarin, waaruit de kerncompetentie en/of selectiecriterium blijkt*:</w:t>
            </w:r>
          </w:p>
          <w:p w14:paraId="12621BE3" w14:textId="77777777" w:rsidR="005F31A5" w:rsidRDefault="005F31A5" w:rsidP="00DD5850">
            <w:pPr>
              <w:rPr>
                <w:rFonts w:asciiTheme="minorHAnsi" w:hAnsiTheme="minorHAnsi" w:cstheme="minorHAnsi"/>
                <w:sz w:val="20"/>
                <w:szCs w:val="20"/>
              </w:rPr>
            </w:pPr>
          </w:p>
          <w:p w14:paraId="58D49507" w14:textId="77777777" w:rsidR="005F31A5" w:rsidRPr="00297297" w:rsidRDefault="005F31A5" w:rsidP="00DD5850">
            <w:pPr>
              <w:rPr>
                <w:rFonts w:asciiTheme="minorHAnsi" w:hAnsiTheme="minorHAnsi" w:cstheme="minorHAnsi"/>
                <w:sz w:val="20"/>
                <w:szCs w:val="20"/>
              </w:rPr>
            </w:pPr>
            <w:r>
              <w:rPr>
                <w:rFonts w:asciiTheme="minorHAnsi" w:hAnsiTheme="minorHAnsi" w:cstheme="minorHAnsi"/>
                <w:sz w:val="20"/>
                <w:szCs w:val="20"/>
              </w:rPr>
              <w:t>*</w:t>
            </w:r>
            <w:r w:rsidRPr="00036EE8">
              <w:rPr>
                <w:rFonts w:asciiTheme="minorHAnsi" w:hAnsiTheme="minorHAnsi" w:cstheme="minorHAnsi"/>
                <w:i/>
                <w:sz w:val="20"/>
                <w:szCs w:val="20"/>
              </w:rPr>
              <w:t>Indien de referentie betrekking heeft op een ‘deel’ van een grotere opgave dan dient helder omschreven te zijn welk deel van de opgave wordt ingezet voor deze referentie-eis.</w:t>
            </w:r>
            <w:r>
              <w:rPr>
                <w:rFonts w:asciiTheme="minorHAnsi" w:hAnsiTheme="minorHAnsi" w:cstheme="minorHAnsi"/>
                <w:i/>
                <w:sz w:val="20"/>
                <w:szCs w:val="20"/>
              </w:rPr>
              <w:t xml:space="preserve"> </w:t>
            </w:r>
            <w:r w:rsidRPr="00AD60F3">
              <w:rPr>
                <w:rFonts w:asciiTheme="minorHAnsi" w:hAnsiTheme="minorHAnsi" w:cstheme="minorHAnsi"/>
                <w:i/>
                <w:sz w:val="20"/>
                <w:szCs w:val="20"/>
              </w:rPr>
              <w:t>Uit de toelichting dient onomstotelijk te blijken dat het betreffende referentieproject voldoet aan de voor de referentie gestelde eisen.</w:t>
            </w:r>
          </w:p>
          <w:p w14:paraId="6E6604E8" w14:textId="77777777" w:rsidR="005F31A5" w:rsidRDefault="005F31A5" w:rsidP="00DD5850">
            <w:pPr>
              <w:pStyle w:val="Voettekst"/>
              <w:jc w:val="left"/>
              <w:rPr>
                <w:rFonts w:asciiTheme="minorHAnsi" w:hAnsiTheme="minorHAnsi" w:cstheme="minorHAnsi"/>
                <w:b/>
                <w:sz w:val="20"/>
                <w:szCs w:val="20"/>
              </w:rPr>
            </w:pPr>
          </w:p>
        </w:tc>
      </w:tr>
      <w:tr w:rsidR="005F31A5" w14:paraId="1931F9B2" w14:textId="77777777" w:rsidTr="00DD5850">
        <w:tc>
          <w:tcPr>
            <w:tcW w:w="8644" w:type="dxa"/>
          </w:tcPr>
          <w:p w14:paraId="0C6E0C81" w14:textId="77777777" w:rsidR="005F31A5" w:rsidRPr="00A8610C" w:rsidRDefault="005F31A5" w:rsidP="00DD5850">
            <w:pPr>
              <w:pStyle w:val="Voettekst"/>
              <w:jc w:val="left"/>
              <w:rPr>
                <w:rFonts w:asciiTheme="minorHAnsi" w:hAnsiTheme="minorHAnsi" w:cstheme="minorHAnsi"/>
                <w:i/>
                <w:sz w:val="20"/>
                <w:szCs w:val="20"/>
              </w:rPr>
            </w:pPr>
            <w:r w:rsidRPr="00A8610C">
              <w:rPr>
                <w:rFonts w:asciiTheme="minorHAnsi" w:hAnsiTheme="minorHAnsi" w:cstheme="minorHAnsi"/>
                <w:i/>
                <w:sz w:val="20"/>
                <w:szCs w:val="20"/>
              </w:rPr>
              <w:lastRenderedPageBreak/>
              <w:t>Omschrijving van de</w:t>
            </w:r>
            <w:r>
              <w:rPr>
                <w:rFonts w:asciiTheme="minorHAnsi" w:hAnsiTheme="minorHAnsi" w:cstheme="minorHAnsi"/>
                <w:i/>
                <w:sz w:val="20"/>
                <w:szCs w:val="20"/>
              </w:rPr>
              <w:t xml:space="preserve"> opdracht</w:t>
            </w:r>
          </w:p>
          <w:p w14:paraId="74E279B1" w14:textId="77777777" w:rsidR="005F31A5" w:rsidRDefault="005F31A5" w:rsidP="00DD5850">
            <w:pPr>
              <w:pStyle w:val="Voettekst"/>
              <w:jc w:val="left"/>
              <w:rPr>
                <w:rFonts w:asciiTheme="minorHAnsi" w:hAnsiTheme="minorHAnsi" w:cstheme="minorHAnsi"/>
                <w:i/>
                <w:sz w:val="20"/>
                <w:szCs w:val="20"/>
              </w:rPr>
            </w:pPr>
          </w:p>
          <w:p w14:paraId="2F636A6C" w14:textId="77777777" w:rsidR="005F31A5" w:rsidRDefault="005F31A5" w:rsidP="00DD5850">
            <w:pPr>
              <w:pStyle w:val="Voettekst"/>
              <w:jc w:val="left"/>
              <w:rPr>
                <w:rFonts w:asciiTheme="minorHAnsi" w:hAnsiTheme="minorHAnsi" w:cstheme="minorHAnsi"/>
                <w:i/>
                <w:sz w:val="20"/>
                <w:szCs w:val="20"/>
              </w:rPr>
            </w:pPr>
          </w:p>
          <w:p w14:paraId="13F67319" w14:textId="77777777" w:rsidR="005F31A5" w:rsidRDefault="005F31A5" w:rsidP="00DD5850">
            <w:pPr>
              <w:pStyle w:val="Voettekst"/>
              <w:jc w:val="left"/>
              <w:rPr>
                <w:rFonts w:asciiTheme="minorHAnsi" w:hAnsiTheme="minorHAnsi" w:cstheme="minorHAnsi"/>
                <w:i/>
                <w:sz w:val="20"/>
                <w:szCs w:val="20"/>
              </w:rPr>
            </w:pPr>
          </w:p>
          <w:p w14:paraId="70AA52F5" w14:textId="77777777" w:rsidR="005F31A5" w:rsidRDefault="005F31A5" w:rsidP="00DD5850">
            <w:pPr>
              <w:pStyle w:val="Voettekst"/>
              <w:jc w:val="left"/>
              <w:rPr>
                <w:rFonts w:asciiTheme="minorHAnsi" w:hAnsiTheme="minorHAnsi" w:cstheme="minorHAnsi"/>
                <w:i/>
                <w:sz w:val="20"/>
                <w:szCs w:val="20"/>
              </w:rPr>
            </w:pPr>
          </w:p>
          <w:p w14:paraId="513D68C7" w14:textId="77777777" w:rsidR="005F31A5" w:rsidRDefault="005F31A5" w:rsidP="00DD5850">
            <w:pPr>
              <w:pStyle w:val="Voettekst"/>
              <w:jc w:val="left"/>
              <w:rPr>
                <w:rFonts w:asciiTheme="minorHAnsi" w:hAnsiTheme="minorHAnsi" w:cstheme="minorHAnsi"/>
                <w:i/>
                <w:sz w:val="20"/>
                <w:szCs w:val="20"/>
              </w:rPr>
            </w:pPr>
          </w:p>
          <w:p w14:paraId="3BE98A29" w14:textId="77777777" w:rsidR="005F31A5" w:rsidRDefault="005F31A5" w:rsidP="00DD5850">
            <w:pPr>
              <w:pStyle w:val="Voettekst"/>
              <w:jc w:val="left"/>
              <w:rPr>
                <w:rFonts w:asciiTheme="minorHAnsi" w:hAnsiTheme="minorHAnsi" w:cstheme="minorHAnsi"/>
                <w:i/>
                <w:sz w:val="20"/>
                <w:szCs w:val="20"/>
              </w:rPr>
            </w:pPr>
          </w:p>
          <w:p w14:paraId="09662801" w14:textId="77777777" w:rsidR="005F31A5" w:rsidRDefault="005F31A5" w:rsidP="00DD5850">
            <w:pPr>
              <w:pStyle w:val="Voettekst"/>
              <w:jc w:val="left"/>
              <w:rPr>
                <w:rFonts w:asciiTheme="minorHAnsi" w:hAnsiTheme="minorHAnsi" w:cstheme="minorHAnsi"/>
                <w:i/>
                <w:sz w:val="20"/>
                <w:szCs w:val="20"/>
              </w:rPr>
            </w:pPr>
          </w:p>
          <w:p w14:paraId="2F19716D" w14:textId="77777777" w:rsidR="005F31A5" w:rsidRDefault="005F31A5" w:rsidP="00DD5850">
            <w:pPr>
              <w:pStyle w:val="Voettekst"/>
              <w:jc w:val="left"/>
              <w:rPr>
                <w:rFonts w:asciiTheme="minorHAnsi" w:hAnsiTheme="minorHAnsi" w:cstheme="minorHAnsi"/>
                <w:i/>
                <w:sz w:val="20"/>
                <w:szCs w:val="20"/>
              </w:rPr>
            </w:pPr>
          </w:p>
          <w:p w14:paraId="7E212BE0" w14:textId="77777777" w:rsidR="005F31A5" w:rsidRDefault="005F31A5" w:rsidP="00DD5850">
            <w:pPr>
              <w:pStyle w:val="Voettekst"/>
              <w:jc w:val="left"/>
              <w:rPr>
                <w:rFonts w:asciiTheme="minorHAnsi" w:hAnsiTheme="minorHAnsi" w:cstheme="minorHAnsi"/>
                <w:i/>
                <w:sz w:val="20"/>
                <w:szCs w:val="20"/>
              </w:rPr>
            </w:pPr>
          </w:p>
          <w:p w14:paraId="599D22F0" w14:textId="77777777" w:rsidR="005F31A5" w:rsidRDefault="005F31A5" w:rsidP="00DD5850">
            <w:pPr>
              <w:pStyle w:val="Voettekst"/>
              <w:jc w:val="left"/>
              <w:rPr>
                <w:rFonts w:asciiTheme="minorHAnsi" w:hAnsiTheme="minorHAnsi" w:cstheme="minorHAnsi"/>
                <w:i/>
                <w:sz w:val="20"/>
                <w:szCs w:val="20"/>
              </w:rPr>
            </w:pPr>
          </w:p>
          <w:p w14:paraId="7C52470C" w14:textId="77777777" w:rsidR="005F31A5" w:rsidRDefault="005F31A5" w:rsidP="00DD5850">
            <w:pPr>
              <w:pStyle w:val="Voettekst"/>
              <w:jc w:val="left"/>
              <w:rPr>
                <w:rFonts w:asciiTheme="minorHAnsi" w:hAnsiTheme="minorHAnsi" w:cstheme="minorHAnsi"/>
                <w:i/>
                <w:sz w:val="20"/>
                <w:szCs w:val="20"/>
              </w:rPr>
            </w:pPr>
          </w:p>
          <w:p w14:paraId="7B7C8CD8" w14:textId="77777777" w:rsidR="005F31A5" w:rsidRDefault="005F31A5" w:rsidP="00DD5850">
            <w:pPr>
              <w:pStyle w:val="Voettekst"/>
              <w:jc w:val="left"/>
              <w:rPr>
                <w:rFonts w:asciiTheme="minorHAnsi" w:hAnsiTheme="minorHAnsi" w:cstheme="minorHAnsi"/>
                <w:i/>
                <w:sz w:val="20"/>
                <w:szCs w:val="20"/>
              </w:rPr>
            </w:pPr>
          </w:p>
          <w:p w14:paraId="7434337A" w14:textId="77777777" w:rsidR="005F31A5" w:rsidRDefault="005F31A5" w:rsidP="00DD5850">
            <w:pPr>
              <w:pStyle w:val="Voettekst"/>
              <w:jc w:val="left"/>
              <w:rPr>
                <w:rFonts w:asciiTheme="minorHAnsi" w:hAnsiTheme="minorHAnsi" w:cstheme="minorHAnsi"/>
                <w:i/>
                <w:sz w:val="20"/>
                <w:szCs w:val="20"/>
              </w:rPr>
            </w:pPr>
          </w:p>
          <w:p w14:paraId="11A7B6A6" w14:textId="77777777" w:rsidR="005F31A5" w:rsidRDefault="005F31A5" w:rsidP="00DD5850">
            <w:pPr>
              <w:pStyle w:val="Voettekst"/>
              <w:jc w:val="left"/>
              <w:rPr>
                <w:rFonts w:asciiTheme="minorHAnsi" w:hAnsiTheme="minorHAnsi" w:cstheme="minorHAnsi"/>
                <w:i/>
                <w:sz w:val="20"/>
                <w:szCs w:val="20"/>
              </w:rPr>
            </w:pPr>
          </w:p>
          <w:p w14:paraId="6A16C45C" w14:textId="77777777" w:rsidR="005F31A5" w:rsidRDefault="005F31A5" w:rsidP="00DD5850">
            <w:pPr>
              <w:pStyle w:val="Voettekst"/>
              <w:jc w:val="left"/>
              <w:rPr>
                <w:rFonts w:asciiTheme="minorHAnsi" w:hAnsiTheme="minorHAnsi" w:cstheme="minorHAnsi"/>
                <w:i/>
                <w:sz w:val="20"/>
                <w:szCs w:val="20"/>
              </w:rPr>
            </w:pPr>
          </w:p>
          <w:p w14:paraId="0677F742" w14:textId="77777777" w:rsidR="005F31A5" w:rsidRDefault="005F31A5" w:rsidP="00DD5850">
            <w:pPr>
              <w:pStyle w:val="Voettekst"/>
              <w:jc w:val="left"/>
              <w:rPr>
                <w:rFonts w:asciiTheme="minorHAnsi" w:hAnsiTheme="minorHAnsi" w:cstheme="minorHAnsi"/>
                <w:i/>
                <w:sz w:val="20"/>
                <w:szCs w:val="20"/>
              </w:rPr>
            </w:pPr>
          </w:p>
          <w:p w14:paraId="43555FCA" w14:textId="77777777" w:rsidR="005F31A5" w:rsidRDefault="005F31A5" w:rsidP="00DD5850">
            <w:pPr>
              <w:pStyle w:val="Voettekst"/>
              <w:jc w:val="left"/>
              <w:rPr>
                <w:rFonts w:asciiTheme="minorHAnsi" w:hAnsiTheme="minorHAnsi" w:cstheme="minorHAnsi"/>
                <w:i/>
                <w:sz w:val="20"/>
                <w:szCs w:val="20"/>
              </w:rPr>
            </w:pPr>
          </w:p>
          <w:p w14:paraId="3D48A6CB" w14:textId="77777777" w:rsidR="005F31A5" w:rsidRDefault="005F31A5" w:rsidP="00DD5850">
            <w:pPr>
              <w:pStyle w:val="Voettekst"/>
              <w:jc w:val="left"/>
              <w:rPr>
                <w:rFonts w:asciiTheme="minorHAnsi" w:hAnsiTheme="minorHAnsi" w:cstheme="minorHAnsi"/>
                <w:i/>
                <w:sz w:val="20"/>
                <w:szCs w:val="20"/>
              </w:rPr>
            </w:pPr>
          </w:p>
          <w:p w14:paraId="27338E7E" w14:textId="77777777" w:rsidR="005F31A5" w:rsidRDefault="005F31A5" w:rsidP="00DD5850">
            <w:pPr>
              <w:pStyle w:val="Voettekst"/>
              <w:jc w:val="left"/>
              <w:rPr>
                <w:rFonts w:asciiTheme="minorHAnsi" w:hAnsiTheme="minorHAnsi" w:cstheme="minorHAnsi"/>
                <w:i/>
                <w:sz w:val="20"/>
                <w:szCs w:val="20"/>
              </w:rPr>
            </w:pPr>
          </w:p>
          <w:p w14:paraId="7FEE3BF4" w14:textId="77777777" w:rsidR="005F31A5" w:rsidRDefault="005F31A5" w:rsidP="00DD5850">
            <w:pPr>
              <w:pStyle w:val="Voettekst"/>
              <w:jc w:val="left"/>
              <w:rPr>
                <w:rFonts w:asciiTheme="minorHAnsi" w:hAnsiTheme="minorHAnsi" w:cstheme="minorHAnsi"/>
                <w:i/>
                <w:sz w:val="20"/>
                <w:szCs w:val="20"/>
              </w:rPr>
            </w:pPr>
          </w:p>
          <w:p w14:paraId="717F0B14" w14:textId="77777777" w:rsidR="005F31A5" w:rsidRDefault="005F31A5" w:rsidP="00DD5850">
            <w:pPr>
              <w:pStyle w:val="Voettekst"/>
              <w:jc w:val="left"/>
              <w:rPr>
                <w:rFonts w:asciiTheme="minorHAnsi" w:hAnsiTheme="minorHAnsi" w:cstheme="minorHAnsi"/>
                <w:i/>
                <w:sz w:val="20"/>
                <w:szCs w:val="20"/>
              </w:rPr>
            </w:pPr>
          </w:p>
          <w:p w14:paraId="31D8FFD1" w14:textId="77777777" w:rsidR="005F31A5" w:rsidRDefault="005F31A5" w:rsidP="00DD5850">
            <w:pPr>
              <w:pStyle w:val="Voettekst"/>
              <w:jc w:val="left"/>
              <w:rPr>
                <w:rFonts w:asciiTheme="minorHAnsi" w:hAnsiTheme="minorHAnsi" w:cstheme="minorHAnsi"/>
                <w:i/>
                <w:sz w:val="20"/>
                <w:szCs w:val="20"/>
              </w:rPr>
            </w:pPr>
          </w:p>
          <w:p w14:paraId="6CDAD103" w14:textId="77777777" w:rsidR="005F31A5" w:rsidRDefault="005F31A5" w:rsidP="00DD5850">
            <w:pPr>
              <w:pStyle w:val="Voettekst"/>
              <w:jc w:val="left"/>
              <w:rPr>
                <w:rFonts w:asciiTheme="minorHAnsi" w:hAnsiTheme="minorHAnsi" w:cstheme="minorHAnsi"/>
                <w:i/>
                <w:sz w:val="20"/>
                <w:szCs w:val="20"/>
              </w:rPr>
            </w:pPr>
          </w:p>
          <w:p w14:paraId="219142FF" w14:textId="77777777" w:rsidR="005F31A5" w:rsidRDefault="005F31A5" w:rsidP="00DD5850">
            <w:pPr>
              <w:pStyle w:val="Voettekst"/>
              <w:jc w:val="left"/>
              <w:rPr>
                <w:rFonts w:asciiTheme="minorHAnsi" w:hAnsiTheme="minorHAnsi" w:cstheme="minorHAnsi"/>
                <w:i/>
                <w:sz w:val="20"/>
                <w:szCs w:val="20"/>
              </w:rPr>
            </w:pPr>
          </w:p>
          <w:p w14:paraId="5CC4017C" w14:textId="77777777" w:rsidR="005F31A5" w:rsidRDefault="005F31A5" w:rsidP="00DD5850">
            <w:pPr>
              <w:pStyle w:val="Voettekst"/>
              <w:jc w:val="left"/>
              <w:rPr>
                <w:rFonts w:asciiTheme="minorHAnsi" w:hAnsiTheme="minorHAnsi" w:cstheme="minorHAnsi"/>
                <w:i/>
                <w:sz w:val="20"/>
                <w:szCs w:val="20"/>
              </w:rPr>
            </w:pPr>
          </w:p>
          <w:p w14:paraId="6679CB82" w14:textId="77777777" w:rsidR="005F31A5" w:rsidRDefault="005F31A5" w:rsidP="00DD5850">
            <w:pPr>
              <w:pStyle w:val="Voettekst"/>
              <w:jc w:val="left"/>
              <w:rPr>
                <w:rFonts w:asciiTheme="minorHAnsi" w:hAnsiTheme="minorHAnsi" w:cstheme="minorHAnsi"/>
                <w:i/>
                <w:sz w:val="20"/>
                <w:szCs w:val="20"/>
              </w:rPr>
            </w:pPr>
          </w:p>
          <w:p w14:paraId="698135C8" w14:textId="77777777" w:rsidR="005F31A5" w:rsidRDefault="005F31A5" w:rsidP="00DD5850">
            <w:pPr>
              <w:pStyle w:val="Voettekst"/>
              <w:jc w:val="left"/>
              <w:rPr>
                <w:rFonts w:asciiTheme="minorHAnsi" w:hAnsiTheme="minorHAnsi" w:cstheme="minorHAnsi"/>
                <w:i/>
                <w:sz w:val="20"/>
                <w:szCs w:val="20"/>
              </w:rPr>
            </w:pPr>
          </w:p>
          <w:p w14:paraId="1CF927A7" w14:textId="77777777" w:rsidR="005F31A5" w:rsidRDefault="005F31A5" w:rsidP="00DD5850">
            <w:pPr>
              <w:pStyle w:val="Voettekst"/>
              <w:jc w:val="left"/>
              <w:rPr>
                <w:rFonts w:asciiTheme="minorHAnsi" w:hAnsiTheme="minorHAnsi" w:cstheme="minorHAnsi"/>
                <w:i/>
                <w:sz w:val="20"/>
                <w:szCs w:val="20"/>
              </w:rPr>
            </w:pPr>
          </w:p>
          <w:p w14:paraId="1D72FE06" w14:textId="77777777" w:rsidR="005F31A5" w:rsidRDefault="005F31A5" w:rsidP="00DD5850">
            <w:pPr>
              <w:pStyle w:val="Voettekst"/>
              <w:jc w:val="left"/>
              <w:rPr>
                <w:rFonts w:asciiTheme="minorHAnsi" w:hAnsiTheme="minorHAnsi" w:cstheme="minorHAnsi"/>
                <w:i/>
                <w:sz w:val="20"/>
                <w:szCs w:val="20"/>
              </w:rPr>
            </w:pPr>
          </w:p>
          <w:p w14:paraId="5F87E32D" w14:textId="77777777" w:rsidR="005F31A5" w:rsidRDefault="005F31A5" w:rsidP="00DD5850">
            <w:pPr>
              <w:pStyle w:val="Voettekst"/>
              <w:jc w:val="left"/>
              <w:rPr>
                <w:rFonts w:asciiTheme="minorHAnsi" w:hAnsiTheme="minorHAnsi" w:cstheme="minorHAnsi"/>
                <w:i/>
                <w:sz w:val="20"/>
                <w:szCs w:val="20"/>
              </w:rPr>
            </w:pPr>
          </w:p>
          <w:p w14:paraId="7B231B9F" w14:textId="77777777" w:rsidR="005F31A5" w:rsidRDefault="005F31A5" w:rsidP="00DD5850">
            <w:pPr>
              <w:pStyle w:val="Voettekst"/>
              <w:jc w:val="left"/>
              <w:rPr>
                <w:rFonts w:asciiTheme="minorHAnsi" w:hAnsiTheme="minorHAnsi" w:cstheme="minorHAnsi"/>
                <w:i/>
                <w:sz w:val="20"/>
                <w:szCs w:val="20"/>
              </w:rPr>
            </w:pPr>
          </w:p>
          <w:p w14:paraId="0CE7A0A5" w14:textId="77777777" w:rsidR="005F31A5" w:rsidRDefault="005F31A5" w:rsidP="00DD5850">
            <w:pPr>
              <w:pStyle w:val="Voettekst"/>
              <w:jc w:val="left"/>
              <w:rPr>
                <w:rFonts w:asciiTheme="minorHAnsi" w:hAnsiTheme="minorHAnsi" w:cstheme="minorHAnsi"/>
                <w:i/>
                <w:sz w:val="20"/>
                <w:szCs w:val="20"/>
              </w:rPr>
            </w:pPr>
          </w:p>
          <w:p w14:paraId="2D0A936A" w14:textId="77777777" w:rsidR="005F31A5" w:rsidRDefault="005F31A5" w:rsidP="00DD5850">
            <w:pPr>
              <w:pStyle w:val="Voettekst"/>
              <w:jc w:val="left"/>
              <w:rPr>
                <w:rFonts w:asciiTheme="minorHAnsi" w:hAnsiTheme="minorHAnsi" w:cstheme="minorHAnsi"/>
                <w:i/>
                <w:sz w:val="20"/>
                <w:szCs w:val="20"/>
              </w:rPr>
            </w:pPr>
          </w:p>
          <w:p w14:paraId="09C60933" w14:textId="77777777" w:rsidR="005F31A5" w:rsidRDefault="005F31A5" w:rsidP="00DD5850">
            <w:pPr>
              <w:pStyle w:val="Voettekst"/>
              <w:jc w:val="left"/>
              <w:rPr>
                <w:rFonts w:asciiTheme="minorHAnsi" w:hAnsiTheme="minorHAnsi" w:cstheme="minorHAnsi"/>
                <w:i/>
                <w:sz w:val="20"/>
                <w:szCs w:val="20"/>
              </w:rPr>
            </w:pPr>
          </w:p>
          <w:p w14:paraId="0D5BAC24" w14:textId="77777777" w:rsidR="005F31A5" w:rsidRDefault="005F31A5" w:rsidP="00DD5850">
            <w:pPr>
              <w:pStyle w:val="Voettekst"/>
              <w:jc w:val="left"/>
              <w:rPr>
                <w:rFonts w:asciiTheme="minorHAnsi" w:hAnsiTheme="minorHAnsi" w:cstheme="minorHAnsi"/>
                <w:i/>
                <w:sz w:val="20"/>
                <w:szCs w:val="20"/>
              </w:rPr>
            </w:pPr>
          </w:p>
          <w:p w14:paraId="10E7A6EA" w14:textId="77777777" w:rsidR="005F31A5" w:rsidRDefault="005F31A5" w:rsidP="00DD5850">
            <w:pPr>
              <w:pStyle w:val="Voettekst"/>
              <w:jc w:val="left"/>
              <w:rPr>
                <w:rFonts w:asciiTheme="minorHAnsi" w:hAnsiTheme="minorHAnsi" w:cstheme="minorHAnsi"/>
                <w:i/>
                <w:sz w:val="20"/>
                <w:szCs w:val="20"/>
              </w:rPr>
            </w:pPr>
          </w:p>
          <w:p w14:paraId="21FB1D93" w14:textId="77777777" w:rsidR="005F31A5" w:rsidRDefault="005F31A5" w:rsidP="00DD5850">
            <w:pPr>
              <w:pStyle w:val="Voettekst"/>
              <w:jc w:val="left"/>
              <w:rPr>
                <w:rFonts w:asciiTheme="minorHAnsi" w:hAnsiTheme="minorHAnsi" w:cstheme="minorHAnsi"/>
                <w:i/>
                <w:sz w:val="20"/>
                <w:szCs w:val="20"/>
              </w:rPr>
            </w:pPr>
          </w:p>
          <w:p w14:paraId="39AA5D94" w14:textId="77777777" w:rsidR="005F31A5" w:rsidRDefault="005F31A5" w:rsidP="00DD5850">
            <w:pPr>
              <w:pStyle w:val="Voettekst"/>
              <w:jc w:val="left"/>
              <w:rPr>
                <w:rFonts w:asciiTheme="minorHAnsi" w:hAnsiTheme="minorHAnsi" w:cstheme="minorHAnsi"/>
                <w:i/>
                <w:sz w:val="20"/>
                <w:szCs w:val="20"/>
              </w:rPr>
            </w:pPr>
          </w:p>
          <w:p w14:paraId="57D4D40D" w14:textId="77777777" w:rsidR="005F31A5" w:rsidRDefault="005F31A5" w:rsidP="00DD5850">
            <w:pPr>
              <w:pStyle w:val="Voettekst"/>
              <w:jc w:val="left"/>
              <w:rPr>
                <w:rFonts w:asciiTheme="minorHAnsi" w:hAnsiTheme="minorHAnsi" w:cstheme="minorHAnsi"/>
                <w:i/>
                <w:sz w:val="20"/>
                <w:szCs w:val="20"/>
              </w:rPr>
            </w:pPr>
          </w:p>
          <w:p w14:paraId="1AD7D609" w14:textId="77777777" w:rsidR="005F31A5" w:rsidRDefault="005F31A5" w:rsidP="00DD5850">
            <w:pPr>
              <w:pStyle w:val="Voettekst"/>
              <w:jc w:val="left"/>
              <w:rPr>
                <w:rFonts w:asciiTheme="minorHAnsi" w:hAnsiTheme="minorHAnsi" w:cstheme="minorHAnsi"/>
                <w:i/>
                <w:sz w:val="20"/>
                <w:szCs w:val="20"/>
              </w:rPr>
            </w:pPr>
          </w:p>
          <w:p w14:paraId="653ACC8B" w14:textId="77777777" w:rsidR="005F31A5" w:rsidRDefault="005F31A5" w:rsidP="00DD5850">
            <w:pPr>
              <w:pStyle w:val="Voettekst"/>
              <w:jc w:val="left"/>
              <w:rPr>
                <w:rFonts w:asciiTheme="minorHAnsi" w:hAnsiTheme="minorHAnsi" w:cstheme="minorHAnsi"/>
                <w:i/>
                <w:sz w:val="20"/>
                <w:szCs w:val="20"/>
              </w:rPr>
            </w:pPr>
          </w:p>
          <w:p w14:paraId="1BC5CFF5" w14:textId="77777777" w:rsidR="005F31A5" w:rsidRDefault="005F31A5" w:rsidP="00DD5850">
            <w:pPr>
              <w:pStyle w:val="Voettekst"/>
              <w:jc w:val="left"/>
              <w:rPr>
                <w:rFonts w:asciiTheme="minorHAnsi" w:hAnsiTheme="minorHAnsi" w:cstheme="minorHAnsi"/>
                <w:i/>
                <w:sz w:val="20"/>
                <w:szCs w:val="20"/>
              </w:rPr>
            </w:pPr>
          </w:p>
          <w:p w14:paraId="0EC7AD38" w14:textId="77777777" w:rsidR="005F31A5" w:rsidRDefault="005F31A5" w:rsidP="00DD5850">
            <w:pPr>
              <w:pStyle w:val="Voettekst"/>
              <w:jc w:val="left"/>
              <w:rPr>
                <w:rFonts w:asciiTheme="minorHAnsi" w:hAnsiTheme="minorHAnsi" w:cstheme="minorHAnsi"/>
                <w:i/>
                <w:sz w:val="20"/>
                <w:szCs w:val="20"/>
              </w:rPr>
            </w:pPr>
          </w:p>
          <w:p w14:paraId="1D4CEE33" w14:textId="77777777" w:rsidR="005F31A5" w:rsidRDefault="005F31A5" w:rsidP="00DD5850">
            <w:pPr>
              <w:pStyle w:val="Voettekst"/>
              <w:jc w:val="left"/>
              <w:rPr>
                <w:rFonts w:asciiTheme="minorHAnsi" w:hAnsiTheme="minorHAnsi" w:cstheme="minorHAnsi"/>
                <w:i/>
                <w:sz w:val="20"/>
                <w:szCs w:val="20"/>
              </w:rPr>
            </w:pPr>
          </w:p>
          <w:p w14:paraId="2B5ADE7D" w14:textId="77777777" w:rsidR="005F31A5" w:rsidRDefault="005F31A5" w:rsidP="00DD5850">
            <w:pPr>
              <w:pStyle w:val="Voettekst"/>
              <w:jc w:val="left"/>
              <w:rPr>
                <w:rFonts w:asciiTheme="minorHAnsi" w:hAnsiTheme="minorHAnsi" w:cstheme="minorHAnsi"/>
                <w:i/>
                <w:sz w:val="20"/>
                <w:szCs w:val="20"/>
              </w:rPr>
            </w:pPr>
          </w:p>
          <w:p w14:paraId="58163195" w14:textId="77777777" w:rsidR="005F31A5" w:rsidRDefault="005F31A5" w:rsidP="00DD5850">
            <w:pPr>
              <w:pStyle w:val="Voettekst"/>
              <w:jc w:val="left"/>
              <w:rPr>
                <w:rFonts w:asciiTheme="minorHAnsi" w:hAnsiTheme="minorHAnsi" w:cstheme="minorHAnsi"/>
                <w:i/>
                <w:sz w:val="20"/>
                <w:szCs w:val="20"/>
              </w:rPr>
            </w:pPr>
          </w:p>
          <w:p w14:paraId="6679089A" w14:textId="77777777" w:rsidR="005F31A5" w:rsidRDefault="005F31A5" w:rsidP="00DD5850">
            <w:pPr>
              <w:pStyle w:val="Voettekst"/>
              <w:jc w:val="left"/>
              <w:rPr>
                <w:rFonts w:asciiTheme="minorHAnsi" w:hAnsiTheme="minorHAnsi" w:cstheme="minorHAnsi"/>
                <w:i/>
                <w:sz w:val="20"/>
                <w:szCs w:val="20"/>
              </w:rPr>
            </w:pPr>
          </w:p>
          <w:p w14:paraId="4C4BF63A" w14:textId="77777777" w:rsidR="005F31A5" w:rsidRPr="00A8610C" w:rsidRDefault="005F31A5" w:rsidP="00DD5850">
            <w:pPr>
              <w:pStyle w:val="Voettekst"/>
              <w:jc w:val="left"/>
              <w:rPr>
                <w:rFonts w:asciiTheme="minorHAnsi" w:hAnsiTheme="minorHAnsi" w:cstheme="minorHAnsi"/>
                <w:i/>
                <w:sz w:val="20"/>
                <w:szCs w:val="20"/>
              </w:rPr>
            </w:pPr>
          </w:p>
        </w:tc>
      </w:tr>
    </w:tbl>
    <w:p w14:paraId="52621F27" w14:textId="6DB4A390" w:rsidR="00760EBF" w:rsidRPr="005546B9" w:rsidRDefault="00760EBF" w:rsidP="00760EBF">
      <w:pPr>
        <w:pStyle w:val="Voettekst"/>
        <w:jc w:val="left"/>
        <w:rPr>
          <w:rFonts w:asciiTheme="minorHAnsi" w:hAnsiTheme="minorHAnsi" w:cstheme="minorHAnsi"/>
          <w:b/>
          <w:sz w:val="20"/>
          <w:szCs w:val="20"/>
        </w:rPr>
      </w:pPr>
      <w:r w:rsidRPr="005546B9">
        <w:rPr>
          <w:rFonts w:asciiTheme="minorHAnsi" w:hAnsiTheme="minorHAnsi" w:cstheme="minorHAnsi"/>
          <w:b/>
          <w:sz w:val="20"/>
          <w:szCs w:val="20"/>
        </w:rPr>
        <w:lastRenderedPageBreak/>
        <w:t xml:space="preserve">Ondergetekende verklaart </w:t>
      </w:r>
      <w:r>
        <w:rPr>
          <w:rFonts w:asciiTheme="minorHAnsi" w:hAnsiTheme="minorHAnsi" w:cstheme="minorHAnsi"/>
          <w:b/>
          <w:sz w:val="20"/>
          <w:szCs w:val="20"/>
        </w:rPr>
        <w:t>het ingediende referentieproject</w:t>
      </w:r>
      <w:r w:rsidRPr="005546B9">
        <w:rPr>
          <w:rFonts w:asciiTheme="minorHAnsi" w:hAnsiTheme="minorHAnsi" w:cstheme="minorHAnsi"/>
          <w:b/>
          <w:sz w:val="20"/>
          <w:szCs w:val="20"/>
        </w:rPr>
        <w:t xml:space="preserve"> naar tevredenheid</w:t>
      </w:r>
      <w:r>
        <w:rPr>
          <w:rFonts w:asciiTheme="minorHAnsi" w:hAnsiTheme="minorHAnsi" w:cstheme="minorHAnsi"/>
          <w:b/>
          <w:sz w:val="20"/>
          <w:szCs w:val="20"/>
        </w:rPr>
        <w:t xml:space="preserve"> van genoemde Opdrachtgever</w:t>
      </w:r>
      <w:r w:rsidRPr="005546B9">
        <w:rPr>
          <w:rFonts w:asciiTheme="minorHAnsi" w:hAnsiTheme="minorHAnsi" w:cstheme="minorHAnsi"/>
          <w:b/>
          <w:sz w:val="20"/>
          <w:szCs w:val="20"/>
        </w:rPr>
        <w:t xml:space="preserve"> te hebben uitgevoerd:</w:t>
      </w:r>
    </w:p>
    <w:p w14:paraId="19520066" w14:textId="77777777" w:rsidR="00760EBF" w:rsidRDefault="00760EBF" w:rsidP="00760EBF">
      <w:pPr>
        <w:pStyle w:val="Voettekst"/>
        <w:jc w:val="left"/>
        <w:rPr>
          <w:rFonts w:asciiTheme="minorHAnsi" w:hAnsiTheme="minorHAnsi" w:cstheme="minorHAnsi"/>
          <w:sz w:val="20"/>
          <w:szCs w:val="20"/>
        </w:rPr>
      </w:pPr>
    </w:p>
    <w:p w14:paraId="79E60BBD" w14:textId="77777777" w:rsidR="00760EBF" w:rsidRPr="005546B9" w:rsidRDefault="00760EBF" w:rsidP="00760EBF">
      <w:pPr>
        <w:pStyle w:val="Voettekst"/>
        <w:jc w:val="left"/>
        <w:rPr>
          <w:rFonts w:asciiTheme="minorHAnsi" w:hAnsiTheme="minorHAnsi" w:cstheme="minorHAnsi"/>
          <w:sz w:val="20"/>
          <w:szCs w:val="20"/>
        </w:rPr>
      </w:pPr>
      <w:r w:rsidRPr="005546B9">
        <w:rPr>
          <w:rFonts w:asciiTheme="minorHAnsi" w:hAnsiTheme="minorHAnsi" w:cstheme="minorHAnsi"/>
          <w:sz w:val="20"/>
          <w:szCs w:val="20"/>
        </w:rPr>
        <w:t>Datum</w:t>
      </w:r>
      <w:r>
        <w:rPr>
          <w:rFonts w:asciiTheme="minorHAnsi" w:hAnsiTheme="minorHAnsi" w:cstheme="minorHAnsi"/>
          <w:sz w:val="20"/>
          <w:szCs w:val="20"/>
        </w:rPr>
        <w:t>:</w:t>
      </w:r>
      <w:r w:rsidRPr="005546B9">
        <w:rPr>
          <w:rFonts w:asciiTheme="minorHAnsi" w:hAnsiTheme="minorHAnsi" w:cstheme="minorHAnsi"/>
          <w:sz w:val="20"/>
          <w:szCs w:val="20"/>
        </w:rPr>
        <w:t xml:space="preserve"> ............................................................... </w:t>
      </w:r>
      <w:r>
        <w:rPr>
          <w:rFonts w:asciiTheme="minorHAnsi" w:hAnsiTheme="minorHAnsi" w:cstheme="minorHAnsi"/>
          <w:sz w:val="20"/>
          <w:szCs w:val="20"/>
        </w:rPr>
        <w:t xml:space="preserve"> </w:t>
      </w:r>
      <w:r w:rsidRPr="005546B9">
        <w:rPr>
          <w:rFonts w:asciiTheme="minorHAnsi" w:hAnsiTheme="minorHAnsi" w:cstheme="minorHAnsi"/>
          <w:sz w:val="20"/>
          <w:szCs w:val="20"/>
        </w:rPr>
        <w:t>Plaats: ...........................................................................</w:t>
      </w:r>
    </w:p>
    <w:p w14:paraId="095D44D4" w14:textId="77777777" w:rsidR="00760EBF" w:rsidRPr="005546B9" w:rsidRDefault="00760EBF" w:rsidP="00760EBF">
      <w:pPr>
        <w:pStyle w:val="Voettekst"/>
        <w:jc w:val="left"/>
        <w:rPr>
          <w:rFonts w:asciiTheme="minorHAnsi" w:hAnsiTheme="minorHAnsi" w:cstheme="minorHAnsi"/>
          <w:sz w:val="20"/>
          <w:szCs w:val="20"/>
        </w:rPr>
      </w:pPr>
      <w:r>
        <w:rPr>
          <w:rFonts w:asciiTheme="minorHAnsi" w:hAnsiTheme="minorHAnsi" w:cstheme="minorHAnsi"/>
          <w:sz w:val="20"/>
          <w:szCs w:val="20"/>
        </w:rPr>
        <w:br/>
      </w:r>
      <w:r w:rsidRPr="005546B9">
        <w:rPr>
          <w:rFonts w:asciiTheme="minorHAnsi" w:hAnsiTheme="minorHAnsi" w:cstheme="minorHAnsi"/>
          <w:sz w:val="20"/>
          <w:szCs w:val="20"/>
        </w:rPr>
        <w:t>Naam</w:t>
      </w:r>
      <w:r>
        <w:rPr>
          <w:rFonts w:asciiTheme="minorHAnsi" w:hAnsiTheme="minorHAnsi" w:cstheme="minorHAnsi"/>
          <w:sz w:val="20"/>
          <w:szCs w:val="20"/>
        </w:rPr>
        <w:t>:</w:t>
      </w:r>
      <w:r w:rsidRPr="005546B9">
        <w:rPr>
          <w:rFonts w:asciiTheme="minorHAnsi" w:hAnsiTheme="minorHAnsi" w:cstheme="minorHAnsi"/>
          <w:sz w:val="20"/>
          <w:szCs w:val="20"/>
        </w:rPr>
        <w:t xml:space="preserve"> </w:t>
      </w:r>
      <w:r>
        <w:rPr>
          <w:rFonts w:asciiTheme="minorHAnsi" w:hAnsiTheme="minorHAnsi" w:cstheme="minorHAnsi"/>
          <w:sz w:val="20"/>
          <w:szCs w:val="20"/>
        </w:rPr>
        <w:t xml:space="preserve"> </w:t>
      </w:r>
      <w:r w:rsidRPr="005546B9">
        <w:rPr>
          <w:rFonts w:asciiTheme="minorHAnsi" w:hAnsiTheme="minorHAnsi" w:cstheme="minorHAnsi"/>
          <w:sz w:val="20"/>
          <w:szCs w:val="20"/>
        </w:rPr>
        <w:t>...............................................................</w:t>
      </w:r>
      <w:r>
        <w:rPr>
          <w:rFonts w:asciiTheme="minorHAnsi" w:hAnsiTheme="minorHAnsi" w:cstheme="minorHAnsi"/>
          <w:sz w:val="20"/>
          <w:szCs w:val="20"/>
        </w:rPr>
        <w:t xml:space="preserve">  </w:t>
      </w:r>
      <w:r w:rsidRPr="005546B9">
        <w:rPr>
          <w:rFonts w:asciiTheme="minorHAnsi" w:hAnsiTheme="minorHAnsi" w:cstheme="minorHAnsi"/>
          <w:sz w:val="20"/>
          <w:szCs w:val="20"/>
        </w:rPr>
        <w:t xml:space="preserve"> Functie:.........................................................</w:t>
      </w:r>
      <w:r>
        <w:rPr>
          <w:rFonts w:asciiTheme="minorHAnsi" w:hAnsiTheme="minorHAnsi" w:cstheme="minorHAnsi"/>
          <w:sz w:val="20"/>
          <w:szCs w:val="20"/>
        </w:rPr>
        <w:t>................</w:t>
      </w:r>
    </w:p>
    <w:p w14:paraId="5A263389" w14:textId="77777777" w:rsidR="00760EBF" w:rsidRPr="005546B9" w:rsidRDefault="00760EBF" w:rsidP="00760EBF">
      <w:pPr>
        <w:pStyle w:val="Voettekst"/>
        <w:jc w:val="left"/>
        <w:rPr>
          <w:rFonts w:asciiTheme="minorHAnsi" w:hAnsiTheme="minorHAnsi" w:cstheme="minorHAnsi"/>
          <w:sz w:val="20"/>
          <w:szCs w:val="20"/>
        </w:rPr>
      </w:pPr>
      <w:r>
        <w:rPr>
          <w:rFonts w:asciiTheme="minorHAnsi" w:hAnsiTheme="minorHAnsi" w:cstheme="minorHAnsi"/>
          <w:sz w:val="20"/>
          <w:szCs w:val="20"/>
        </w:rPr>
        <w:br/>
      </w:r>
      <w:r w:rsidRPr="005546B9">
        <w:rPr>
          <w:rFonts w:asciiTheme="minorHAnsi" w:hAnsiTheme="minorHAnsi" w:cstheme="minorHAnsi"/>
          <w:sz w:val="20"/>
          <w:szCs w:val="20"/>
        </w:rPr>
        <w:t>Onderneming............................................................................................................................................</w:t>
      </w:r>
    </w:p>
    <w:p w14:paraId="0693E34B" w14:textId="77777777" w:rsidR="00760EBF" w:rsidRPr="005546B9" w:rsidRDefault="00760EBF" w:rsidP="00760EBF">
      <w:pPr>
        <w:pStyle w:val="Voettekst"/>
        <w:rPr>
          <w:rFonts w:asciiTheme="minorHAnsi" w:hAnsiTheme="minorHAnsi" w:cstheme="minorHAnsi"/>
          <w:sz w:val="20"/>
          <w:szCs w:val="20"/>
        </w:rPr>
      </w:pPr>
    </w:p>
    <w:p w14:paraId="72836386" w14:textId="77777777" w:rsidR="00760EBF" w:rsidRDefault="00760EBF" w:rsidP="00760EBF">
      <w:pPr>
        <w:pStyle w:val="Voettekst"/>
        <w:jc w:val="left"/>
        <w:rPr>
          <w:rFonts w:asciiTheme="minorHAnsi" w:hAnsiTheme="minorHAnsi" w:cstheme="minorHAnsi"/>
          <w:sz w:val="20"/>
          <w:szCs w:val="20"/>
        </w:rPr>
      </w:pPr>
    </w:p>
    <w:p w14:paraId="358DFD1F" w14:textId="77777777" w:rsidR="00760EBF" w:rsidRPr="005546B9" w:rsidRDefault="00760EBF" w:rsidP="00760EBF">
      <w:pPr>
        <w:pStyle w:val="Voettekst"/>
        <w:jc w:val="left"/>
        <w:rPr>
          <w:rFonts w:asciiTheme="minorHAnsi" w:hAnsiTheme="minorHAnsi" w:cstheme="minorBidi"/>
          <w:sz w:val="20"/>
          <w:szCs w:val="20"/>
        </w:rPr>
      </w:pPr>
      <w:r w:rsidRPr="375D6B1C">
        <w:rPr>
          <w:rFonts w:asciiTheme="minorHAnsi" w:hAnsiTheme="minorHAnsi" w:cstheme="minorBidi"/>
          <w:sz w:val="20"/>
          <w:szCs w:val="20"/>
        </w:rPr>
        <w:t>Handtekening</w:t>
      </w:r>
      <w:r w:rsidRPr="005546B9">
        <w:rPr>
          <w:rFonts w:asciiTheme="minorHAnsi" w:hAnsiTheme="minorHAnsi" w:cstheme="minorHAnsi"/>
          <w:sz w:val="20"/>
          <w:szCs w:val="20"/>
        </w:rPr>
        <w:tab/>
      </w:r>
      <w:r w:rsidRPr="375D6B1C">
        <w:rPr>
          <w:rFonts w:asciiTheme="minorHAnsi" w:hAnsiTheme="minorHAnsi" w:cstheme="minorBidi"/>
          <w:sz w:val="20"/>
          <w:szCs w:val="20"/>
        </w:rPr>
        <w:t>...................................................................</w:t>
      </w:r>
    </w:p>
    <w:p w14:paraId="7493EFDA" w14:textId="77777777" w:rsidR="000B46D8" w:rsidRDefault="000B46D8"/>
    <w:sectPr w:rsidR="000B46D8" w:rsidSect="00177A29">
      <w:pgSz w:w="11906" w:h="16838"/>
      <w:pgMar w:top="1440" w:right="1644" w:bottom="1440" w:left="17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8FE712F"/>
    <w:multiLevelType w:val="multilevel"/>
    <w:tmpl w:val="2DCE927A"/>
    <w:lvl w:ilvl="0">
      <w:start w:val="2"/>
      <w:numFmt w:val="decimal"/>
      <w:pStyle w:val="Bijlageondertitel"/>
      <w:suff w:val="space"/>
      <w:lvlText w:val="Bijlage %1 - "/>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 w15:restartNumberingAfterBreak="0">
    <w:nsid w:val="49FA4B73"/>
    <w:multiLevelType w:val="hybridMultilevel"/>
    <w:tmpl w:val="067AD8A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num>
  <w:num w:numId="28">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0707"/>
    <w:rsid w:val="00030246"/>
    <w:rsid w:val="00043315"/>
    <w:rsid w:val="00050C60"/>
    <w:rsid w:val="00060506"/>
    <w:rsid w:val="00080E4B"/>
    <w:rsid w:val="000A584F"/>
    <w:rsid w:val="000A59BE"/>
    <w:rsid w:val="000B46D8"/>
    <w:rsid w:val="000C326A"/>
    <w:rsid w:val="00107AE7"/>
    <w:rsid w:val="00144BCA"/>
    <w:rsid w:val="00177A29"/>
    <w:rsid w:val="00194546"/>
    <w:rsid w:val="001A4C66"/>
    <w:rsid w:val="001B5441"/>
    <w:rsid w:val="001C7363"/>
    <w:rsid w:val="001D445C"/>
    <w:rsid w:val="001E76B5"/>
    <w:rsid w:val="001F2F2E"/>
    <w:rsid w:val="00207F43"/>
    <w:rsid w:val="0024301A"/>
    <w:rsid w:val="00260EC3"/>
    <w:rsid w:val="00263C59"/>
    <w:rsid w:val="002B2A2B"/>
    <w:rsid w:val="002B2BA3"/>
    <w:rsid w:val="002B5524"/>
    <w:rsid w:val="00323707"/>
    <w:rsid w:val="00343EB8"/>
    <w:rsid w:val="003517DF"/>
    <w:rsid w:val="003B3222"/>
    <w:rsid w:val="003D5676"/>
    <w:rsid w:val="00424DED"/>
    <w:rsid w:val="00436B5B"/>
    <w:rsid w:val="00450FB6"/>
    <w:rsid w:val="00472BD9"/>
    <w:rsid w:val="00482A4F"/>
    <w:rsid w:val="004C6D5E"/>
    <w:rsid w:val="00525359"/>
    <w:rsid w:val="00527398"/>
    <w:rsid w:val="00537EA7"/>
    <w:rsid w:val="0054110E"/>
    <w:rsid w:val="00546AF2"/>
    <w:rsid w:val="00552367"/>
    <w:rsid w:val="005A7DAD"/>
    <w:rsid w:val="005F31A5"/>
    <w:rsid w:val="00600429"/>
    <w:rsid w:val="00625946"/>
    <w:rsid w:val="006300F2"/>
    <w:rsid w:val="00632123"/>
    <w:rsid w:val="00681862"/>
    <w:rsid w:val="006A6104"/>
    <w:rsid w:val="006C5301"/>
    <w:rsid w:val="006D68D2"/>
    <w:rsid w:val="006E4647"/>
    <w:rsid w:val="00705D1D"/>
    <w:rsid w:val="00711DC1"/>
    <w:rsid w:val="00720BDC"/>
    <w:rsid w:val="00721F5E"/>
    <w:rsid w:val="007339DE"/>
    <w:rsid w:val="007423C1"/>
    <w:rsid w:val="00747D0E"/>
    <w:rsid w:val="00760EBF"/>
    <w:rsid w:val="0076402B"/>
    <w:rsid w:val="00796CD5"/>
    <w:rsid w:val="007E02BB"/>
    <w:rsid w:val="008104C5"/>
    <w:rsid w:val="008402D9"/>
    <w:rsid w:val="008D0522"/>
    <w:rsid w:val="00910E8F"/>
    <w:rsid w:val="009175F9"/>
    <w:rsid w:val="00925527"/>
    <w:rsid w:val="00925660"/>
    <w:rsid w:val="00974F48"/>
    <w:rsid w:val="009761CF"/>
    <w:rsid w:val="00976D6B"/>
    <w:rsid w:val="009826C4"/>
    <w:rsid w:val="009A0738"/>
    <w:rsid w:val="009A6665"/>
    <w:rsid w:val="009B0D92"/>
    <w:rsid w:val="009C2343"/>
    <w:rsid w:val="009C6AB2"/>
    <w:rsid w:val="009F14E6"/>
    <w:rsid w:val="00A03098"/>
    <w:rsid w:val="00A17BDB"/>
    <w:rsid w:val="00A357E6"/>
    <w:rsid w:val="00A3732E"/>
    <w:rsid w:val="00A41568"/>
    <w:rsid w:val="00A53085"/>
    <w:rsid w:val="00AD07BB"/>
    <w:rsid w:val="00AF2A5B"/>
    <w:rsid w:val="00B72875"/>
    <w:rsid w:val="00B92464"/>
    <w:rsid w:val="00BA3161"/>
    <w:rsid w:val="00BA5C38"/>
    <w:rsid w:val="00BD0122"/>
    <w:rsid w:val="00BD0C39"/>
    <w:rsid w:val="00C3271C"/>
    <w:rsid w:val="00C34A21"/>
    <w:rsid w:val="00C9631B"/>
    <w:rsid w:val="00D30E1A"/>
    <w:rsid w:val="00D66325"/>
    <w:rsid w:val="00D86B29"/>
    <w:rsid w:val="00DA47EE"/>
    <w:rsid w:val="00DB2858"/>
    <w:rsid w:val="00DD497A"/>
    <w:rsid w:val="00E0092B"/>
    <w:rsid w:val="00E174C5"/>
    <w:rsid w:val="00E6120C"/>
    <w:rsid w:val="00E658F5"/>
    <w:rsid w:val="00E76B25"/>
    <w:rsid w:val="00E95C60"/>
    <w:rsid w:val="00EA3C64"/>
    <w:rsid w:val="00EB1492"/>
    <w:rsid w:val="00EF6D68"/>
    <w:rsid w:val="00F0399B"/>
    <w:rsid w:val="00F1280E"/>
    <w:rsid w:val="00F12F0D"/>
    <w:rsid w:val="00F146E1"/>
    <w:rsid w:val="00F4778E"/>
    <w:rsid w:val="00F621E2"/>
    <w:rsid w:val="00F80FCA"/>
    <w:rsid w:val="00F942D7"/>
    <w:rsid w:val="00FD428B"/>
    <w:rsid w:val="00FE2507"/>
    <w:rsid w:val="00FF0707"/>
    <w:rsid w:val="27EA6214"/>
    <w:rsid w:val="28F4BCB3"/>
    <w:rsid w:val="40C44919"/>
    <w:rsid w:val="4CA36034"/>
    <w:rsid w:val="6906A9B4"/>
    <w:rsid w:val="780E8BC2"/>
    <w:rsid w:val="7E85306D"/>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5C8178"/>
  <w15:chartTrackingRefBased/>
  <w15:docId w15:val="{FBAE5812-2083-4260-8B16-C3C5DA6DB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A584F"/>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Bijlageondertitel">
    <w:name w:val="Bijlage ondertitel"/>
    <w:basedOn w:val="Standaard"/>
    <w:next w:val="Standaard"/>
    <w:qFormat/>
    <w:rsid w:val="00FF0707"/>
    <w:pPr>
      <w:pageBreakBefore/>
      <w:numPr>
        <w:numId w:val="27"/>
      </w:numPr>
      <w:spacing w:after="560" w:line="560" w:lineRule="atLeast"/>
    </w:pPr>
    <w:rPr>
      <w:b/>
      <w:sz w:val="42"/>
      <w:szCs w:val="42"/>
    </w:rPr>
  </w:style>
  <w:style w:type="character" w:styleId="Verwijzingopmerking">
    <w:name w:val="annotation reference"/>
    <w:basedOn w:val="Standaardalinea-lettertype"/>
    <w:semiHidden/>
    <w:unhideWhenUsed/>
    <w:rsid w:val="00C34A21"/>
    <w:rPr>
      <w:sz w:val="16"/>
      <w:szCs w:val="16"/>
    </w:rPr>
  </w:style>
  <w:style w:type="paragraph" w:styleId="Tekstopmerking">
    <w:name w:val="annotation text"/>
    <w:basedOn w:val="Standaard"/>
    <w:link w:val="TekstopmerkingChar"/>
    <w:semiHidden/>
    <w:unhideWhenUsed/>
    <w:rsid w:val="00C34A21"/>
    <w:pPr>
      <w:spacing w:line="240" w:lineRule="auto"/>
    </w:pPr>
    <w:rPr>
      <w:sz w:val="20"/>
      <w:szCs w:val="20"/>
    </w:rPr>
  </w:style>
  <w:style w:type="character" w:customStyle="1" w:styleId="TekstopmerkingChar">
    <w:name w:val="Tekst opmerking Char"/>
    <w:basedOn w:val="Standaardalinea-lettertype"/>
    <w:link w:val="Tekstopmerking"/>
    <w:semiHidden/>
    <w:rsid w:val="00C34A21"/>
    <w:rPr>
      <w:rFonts w:eastAsia="Calibri"/>
      <w:sz w:val="20"/>
      <w:szCs w:val="20"/>
      <w:lang w:eastAsia="en-US"/>
    </w:rPr>
  </w:style>
  <w:style w:type="paragraph" w:styleId="Onderwerpvanopmerking">
    <w:name w:val="annotation subject"/>
    <w:basedOn w:val="Tekstopmerking"/>
    <w:next w:val="Tekstopmerking"/>
    <w:link w:val="OnderwerpvanopmerkingChar"/>
    <w:semiHidden/>
    <w:unhideWhenUsed/>
    <w:rsid w:val="00C34A21"/>
    <w:rPr>
      <w:b/>
      <w:bCs/>
    </w:rPr>
  </w:style>
  <w:style w:type="character" w:customStyle="1" w:styleId="OnderwerpvanopmerkingChar">
    <w:name w:val="Onderwerp van opmerking Char"/>
    <w:basedOn w:val="TekstopmerkingChar"/>
    <w:link w:val="Onderwerpvanopmerking"/>
    <w:semiHidden/>
    <w:rsid w:val="00C34A21"/>
    <w:rPr>
      <w:rFonts w:eastAsia="Calibri"/>
      <w:b/>
      <w:bCs/>
      <w:sz w:val="20"/>
      <w:szCs w:val="20"/>
      <w:lang w:eastAsia="en-US"/>
    </w:rPr>
  </w:style>
  <w:style w:type="paragraph" w:styleId="Revisie">
    <w:name w:val="Revision"/>
    <w:hidden/>
    <w:uiPriority w:val="99"/>
    <w:semiHidden/>
    <w:rsid w:val="00C34A21"/>
    <w:pPr>
      <w:spacing w:line="240" w:lineRule="auto"/>
    </w:pPr>
    <w:rPr>
      <w:rFonts w:eastAsia="Calibri"/>
      <w:lang w:eastAsia="en-US"/>
    </w:rPr>
  </w:style>
  <w:style w:type="paragraph" w:styleId="Lijstalinea">
    <w:name w:val="List Paragraph"/>
    <w:aliases w:val="Opsomblokjes en substreepjes,Lijst paragraaf,-_BOMW,Opsomming,opsomming cijfer,lijstStijl"/>
    <w:basedOn w:val="Standaard"/>
    <w:link w:val="LijstalineaChar"/>
    <w:uiPriority w:val="34"/>
    <w:qFormat/>
    <w:rsid w:val="00BA3161"/>
    <w:pPr>
      <w:ind w:left="720"/>
      <w:contextualSpacing/>
    </w:pPr>
  </w:style>
  <w:style w:type="character" w:customStyle="1" w:styleId="LijstalineaChar">
    <w:name w:val="Lijstalinea Char"/>
    <w:aliases w:val="Opsomblokjes en substreepjes Char,Lijst paragraaf Char,-_BOMW Char,Opsomming Char,opsomming cijfer Char,lijstStijl Char"/>
    <w:link w:val="Lijstalinea"/>
    <w:uiPriority w:val="34"/>
    <w:locked/>
    <w:rsid w:val="00BA3161"/>
    <w:rPr>
      <w:rFonts w:eastAsia="Calibri"/>
      <w:lang w:eastAsia="en-US"/>
    </w:rPr>
  </w:style>
  <w:style w:type="table" w:styleId="Tabelraster">
    <w:name w:val="Table Grid"/>
    <w:basedOn w:val="Standaardtabel"/>
    <w:rsid w:val="009A66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uiPriority w:val="99"/>
    <w:unhideWhenUsed/>
    <w:qFormat/>
    <w:rsid w:val="00760EBF"/>
    <w:pPr>
      <w:spacing w:line="240" w:lineRule="auto"/>
      <w:jc w:val="right"/>
    </w:pPr>
  </w:style>
  <w:style w:type="character" w:customStyle="1" w:styleId="VoettekstChar">
    <w:name w:val="Voettekst Char"/>
    <w:basedOn w:val="Standaardalinea-lettertype"/>
    <w:link w:val="Voettekst"/>
    <w:uiPriority w:val="99"/>
    <w:rsid w:val="00760EBF"/>
    <w:rPr>
      <w:rFonts w:eastAsia="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48668">
      <w:bodyDiv w:val="1"/>
      <w:marLeft w:val="0"/>
      <w:marRight w:val="0"/>
      <w:marTop w:val="0"/>
      <w:marBottom w:val="0"/>
      <w:divBdr>
        <w:top w:val="none" w:sz="0" w:space="0" w:color="auto"/>
        <w:left w:val="none" w:sz="0" w:space="0" w:color="auto"/>
        <w:bottom w:val="none" w:sz="0" w:space="0" w:color="auto"/>
        <w:right w:val="none" w:sz="0" w:space="0" w:color="auto"/>
      </w:divBdr>
      <w:divsChild>
        <w:div w:id="414329278">
          <w:marLeft w:val="0"/>
          <w:marRight w:val="0"/>
          <w:marTop w:val="0"/>
          <w:marBottom w:val="0"/>
          <w:divBdr>
            <w:top w:val="none" w:sz="0" w:space="0" w:color="auto"/>
            <w:left w:val="none" w:sz="0" w:space="0" w:color="auto"/>
            <w:bottom w:val="none" w:sz="0" w:space="0" w:color="auto"/>
            <w:right w:val="none" w:sz="0" w:space="0" w:color="auto"/>
          </w:divBdr>
          <w:divsChild>
            <w:div w:id="582498472">
              <w:marLeft w:val="0"/>
              <w:marRight w:val="0"/>
              <w:marTop w:val="0"/>
              <w:marBottom w:val="0"/>
              <w:divBdr>
                <w:top w:val="none" w:sz="0" w:space="0" w:color="auto"/>
                <w:left w:val="none" w:sz="0" w:space="0" w:color="auto"/>
                <w:bottom w:val="none" w:sz="0" w:space="0" w:color="auto"/>
                <w:right w:val="none" w:sz="0" w:space="0" w:color="auto"/>
              </w:divBdr>
            </w:div>
          </w:divsChild>
        </w:div>
        <w:div w:id="616913627">
          <w:marLeft w:val="0"/>
          <w:marRight w:val="0"/>
          <w:marTop w:val="0"/>
          <w:marBottom w:val="0"/>
          <w:divBdr>
            <w:top w:val="none" w:sz="0" w:space="0" w:color="auto"/>
            <w:left w:val="none" w:sz="0" w:space="0" w:color="auto"/>
            <w:bottom w:val="none" w:sz="0" w:space="0" w:color="auto"/>
            <w:right w:val="none" w:sz="0" w:space="0" w:color="auto"/>
          </w:divBdr>
          <w:divsChild>
            <w:div w:id="306250601">
              <w:marLeft w:val="0"/>
              <w:marRight w:val="0"/>
              <w:marTop w:val="0"/>
              <w:marBottom w:val="0"/>
              <w:divBdr>
                <w:top w:val="none" w:sz="0" w:space="0" w:color="auto"/>
                <w:left w:val="none" w:sz="0" w:space="0" w:color="auto"/>
                <w:bottom w:val="none" w:sz="0" w:space="0" w:color="auto"/>
                <w:right w:val="none" w:sz="0" w:space="0" w:color="auto"/>
              </w:divBdr>
            </w:div>
            <w:div w:id="512381282">
              <w:marLeft w:val="0"/>
              <w:marRight w:val="0"/>
              <w:marTop w:val="0"/>
              <w:marBottom w:val="0"/>
              <w:divBdr>
                <w:top w:val="none" w:sz="0" w:space="0" w:color="auto"/>
                <w:left w:val="none" w:sz="0" w:space="0" w:color="auto"/>
                <w:bottom w:val="none" w:sz="0" w:space="0" w:color="auto"/>
                <w:right w:val="none" w:sz="0" w:space="0" w:color="auto"/>
              </w:divBdr>
            </w:div>
            <w:div w:id="551308381">
              <w:marLeft w:val="0"/>
              <w:marRight w:val="0"/>
              <w:marTop w:val="0"/>
              <w:marBottom w:val="0"/>
              <w:divBdr>
                <w:top w:val="none" w:sz="0" w:space="0" w:color="auto"/>
                <w:left w:val="none" w:sz="0" w:space="0" w:color="auto"/>
                <w:bottom w:val="none" w:sz="0" w:space="0" w:color="auto"/>
                <w:right w:val="none" w:sz="0" w:space="0" w:color="auto"/>
              </w:divBdr>
            </w:div>
            <w:div w:id="889459046">
              <w:marLeft w:val="0"/>
              <w:marRight w:val="0"/>
              <w:marTop w:val="0"/>
              <w:marBottom w:val="0"/>
              <w:divBdr>
                <w:top w:val="none" w:sz="0" w:space="0" w:color="auto"/>
                <w:left w:val="none" w:sz="0" w:space="0" w:color="auto"/>
                <w:bottom w:val="none" w:sz="0" w:space="0" w:color="auto"/>
                <w:right w:val="none" w:sz="0" w:space="0" w:color="auto"/>
              </w:divBdr>
            </w:div>
            <w:div w:id="990448013">
              <w:marLeft w:val="0"/>
              <w:marRight w:val="0"/>
              <w:marTop w:val="0"/>
              <w:marBottom w:val="0"/>
              <w:divBdr>
                <w:top w:val="none" w:sz="0" w:space="0" w:color="auto"/>
                <w:left w:val="none" w:sz="0" w:space="0" w:color="auto"/>
                <w:bottom w:val="none" w:sz="0" w:space="0" w:color="auto"/>
                <w:right w:val="none" w:sz="0" w:space="0" w:color="auto"/>
              </w:divBdr>
            </w:div>
            <w:div w:id="1492865961">
              <w:marLeft w:val="0"/>
              <w:marRight w:val="0"/>
              <w:marTop w:val="0"/>
              <w:marBottom w:val="0"/>
              <w:divBdr>
                <w:top w:val="none" w:sz="0" w:space="0" w:color="auto"/>
                <w:left w:val="none" w:sz="0" w:space="0" w:color="auto"/>
                <w:bottom w:val="none" w:sz="0" w:space="0" w:color="auto"/>
                <w:right w:val="none" w:sz="0" w:space="0" w:color="auto"/>
              </w:divBdr>
            </w:div>
            <w:div w:id="2124305192">
              <w:marLeft w:val="0"/>
              <w:marRight w:val="0"/>
              <w:marTop w:val="0"/>
              <w:marBottom w:val="0"/>
              <w:divBdr>
                <w:top w:val="none" w:sz="0" w:space="0" w:color="auto"/>
                <w:left w:val="none" w:sz="0" w:space="0" w:color="auto"/>
                <w:bottom w:val="none" w:sz="0" w:space="0" w:color="auto"/>
                <w:right w:val="none" w:sz="0" w:space="0" w:color="auto"/>
              </w:divBdr>
            </w:div>
          </w:divsChild>
        </w:div>
        <w:div w:id="1092362300">
          <w:marLeft w:val="0"/>
          <w:marRight w:val="0"/>
          <w:marTop w:val="0"/>
          <w:marBottom w:val="0"/>
          <w:divBdr>
            <w:top w:val="none" w:sz="0" w:space="0" w:color="auto"/>
            <w:left w:val="none" w:sz="0" w:space="0" w:color="auto"/>
            <w:bottom w:val="none" w:sz="0" w:space="0" w:color="auto"/>
            <w:right w:val="none" w:sz="0" w:space="0" w:color="auto"/>
          </w:divBdr>
          <w:divsChild>
            <w:div w:id="967587215">
              <w:marLeft w:val="0"/>
              <w:marRight w:val="0"/>
              <w:marTop w:val="0"/>
              <w:marBottom w:val="0"/>
              <w:divBdr>
                <w:top w:val="none" w:sz="0" w:space="0" w:color="auto"/>
                <w:left w:val="none" w:sz="0" w:space="0" w:color="auto"/>
                <w:bottom w:val="none" w:sz="0" w:space="0" w:color="auto"/>
                <w:right w:val="none" w:sz="0" w:space="0" w:color="auto"/>
              </w:divBdr>
            </w:div>
          </w:divsChild>
        </w:div>
        <w:div w:id="1989165305">
          <w:marLeft w:val="0"/>
          <w:marRight w:val="0"/>
          <w:marTop w:val="0"/>
          <w:marBottom w:val="0"/>
          <w:divBdr>
            <w:top w:val="none" w:sz="0" w:space="0" w:color="auto"/>
            <w:left w:val="none" w:sz="0" w:space="0" w:color="auto"/>
            <w:bottom w:val="none" w:sz="0" w:space="0" w:color="auto"/>
            <w:right w:val="none" w:sz="0" w:space="0" w:color="auto"/>
          </w:divBdr>
          <w:divsChild>
            <w:div w:id="2001731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1acaafb-750c-4244-a911-b702e7bd8d90" ContentTypeId="0x010100A43BF51D1C39A442B0DC53312CB36ACA" PreviousValue="false"/>
</file>

<file path=customXml/item2.xml><?xml version="1.0" encoding="utf-8"?>
<?mso-contentType ?>
<customXsn xmlns="http://schemas.microsoft.com/office/2006/metadata/customXsn">
  <xsnLocation/>
  <cached>True</cached>
  <openByDefault>True</openByDefault>
  <xsnScope/>
</customXsn>
</file>

<file path=customXml/item3.xml><?xml version="1.0" encoding="utf-8"?>
<ct:contentTypeSchema xmlns:ct="http://schemas.microsoft.com/office/2006/metadata/contentType" xmlns:ma="http://schemas.microsoft.com/office/2006/metadata/properties/metaAttributes" ct:_="" ma:_="" ma:contentTypeName="Tekstdocument" ma:contentTypeID="0x010100A43BF51D1C39A442B0DC53312CB36ACA2C00B96CB78F1E1D024B831A6BF166530172" ma:contentTypeVersion="7" ma:contentTypeDescription="Nieuw tekstdocument" ma:contentTypeScope="" ma:versionID="2090e721901dc08bdace33e67cb184b7">
  <xsd:schema xmlns:xsd="http://www.w3.org/2001/XMLSchema" xmlns:xs="http://www.w3.org/2001/XMLSchema" xmlns:p="http://schemas.microsoft.com/office/2006/metadata/properties" xmlns:ns2="8e4831cc-e922-4902-8a5b-6728a426b330" xmlns:ns3="24208f1f-3bb4-4eaf-b5c9-ce49ab2d3c99" xmlns:ns4="d89e6b0f-8492-4ef2-98aa-3cbcb5f453d1" xmlns:ns5="c240a158-e83d-4ca8-a1ab-448c5bb1d0f2" xmlns:ns6="http://schemas.microsoft.com/sharepoint/v4" targetNamespace="http://schemas.microsoft.com/office/2006/metadata/properties" ma:root="true" ma:fieldsID="a27a0c22628c06148817a2e913921014" ns2:_="" ns3:_="" ns4:_="" ns5:_="" ns6:_="">
    <xsd:import namespace="8e4831cc-e922-4902-8a5b-6728a426b330"/>
    <xsd:import namespace="24208f1f-3bb4-4eaf-b5c9-ce49ab2d3c99"/>
    <xsd:import namespace="d89e6b0f-8492-4ef2-98aa-3cbcb5f453d1"/>
    <xsd:import namespace="c240a158-e83d-4ca8-a1ab-448c5bb1d0f2"/>
    <xsd:import namespace="http://schemas.microsoft.com/sharepoint/v4"/>
    <xsd:element name="properties">
      <xsd:complexType>
        <xsd:sequence>
          <xsd:element name="documentManagement">
            <xsd:complexType>
              <xsd:all>
                <xsd:element ref="ns2:DocumentlabelPMBTaxHTField0" minOccurs="0"/>
                <xsd:element ref="ns3:Basisdocument" minOccurs="0"/>
                <xsd:element ref="ns4:Projectnaam" minOccurs="0"/>
                <xsd:element ref="ns4:Projectnummer" minOccurs="0"/>
                <xsd:element ref="ns4:Projectomschrijving" minOccurs="0"/>
                <xsd:element ref="ns5:ProjectstatusTaxHTField0" minOccurs="0"/>
                <xsd:element ref="ns5:ProjectlocatieTaxHTField0" minOccurs="0"/>
                <xsd:element ref="ns5:OpdrachtgeverTaxHTField0" minOccurs="0"/>
                <xsd:element ref="ns2:TaxCatchAll" minOccurs="0"/>
                <xsd:element ref="ns2:TaxCatchAllLabel" minOccurs="0"/>
                <xsd:element ref="ns3:ThemaTaxHTField0" minOccurs="0"/>
                <xsd:element ref="ns5:DocumentthemaTaxHTField0" minOccurs="0"/>
                <xsd:element ref="ns5:DienstTaxHTField0" minOccurs="0"/>
                <xsd:element ref="ns4:Archiefkenmerk" minOccurs="0"/>
                <xsd:element ref="ns5:IngestuurdDoor" minOccurs="0"/>
                <xsd:element ref="ns5:IngestuurdOp" minOccurs="0"/>
                <xsd:element ref="ns4:Vertrouwelijkheid" minOccurs="0"/>
                <xsd:element ref="ns4:OrigineleLocatie" minOccurs="0"/>
                <xsd:element ref="ns2:Subdossier" minOccurs="0"/>
                <xsd:element ref="ns2:Trefwoord" minOccurs="0"/>
                <xsd:element ref="ns2:Subcategorie" minOccurs="0"/>
                <xsd:element ref="ns6: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4831cc-e922-4902-8a5b-6728a426b330" elementFormDefault="qualified">
    <xsd:import namespace="http://schemas.microsoft.com/office/2006/documentManagement/types"/>
    <xsd:import namespace="http://schemas.microsoft.com/office/infopath/2007/PartnerControls"/>
    <xsd:element name="DocumentlabelPMBTaxHTField0" ma:index="8" nillable="true" ma:taxonomy="true" ma:internalName="DocumentlabelPMBTaxHTField0" ma:taxonomyFieldName="DocumentlabelPMB" ma:displayName="Categorie" ma:readOnly="false" ma:default="" ma:fieldId="{fd2e55d4-f493-4f40-967e-8a62669d0f44}" ma:taxonomyMulti="true" ma:sspId="31acaafb-750c-4244-a911-b702e7bd8d90" ma:termSetId="af1ff7bd-a3d0-4939-b6f8-034663673164" ma:anchorId="00000000-0000-0000-0000-000000000000" ma:open="false" ma:isKeyword="false">
      <xsd:complexType>
        <xsd:sequence>
          <xsd:element ref="pc:Terms" minOccurs="0" maxOccurs="1"/>
        </xsd:sequence>
      </xsd:complexType>
    </xsd:element>
    <xsd:element name="TaxCatchAll" ma:index="20" nillable="true" ma:displayName="Taxonomy Catch All Column" ma:description="" ma:hidden="true" ma:list="{a582a112-96bf-4f80-bded-abb23a27f21c}" ma:internalName="TaxCatchAll" ma:showField="CatchAllData" ma:web="1cbf2d83-5bf8-4285-9813-fbb650b4ff8f">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description="" ma:hidden="true" ma:list="{a582a112-96bf-4f80-bded-abb23a27f21c}" ma:internalName="TaxCatchAllLabel" ma:readOnly="true" ma:showField="CatchAllDataLabel" ma:web="1cbf2d83-5bf8-4285-9813-fbb650b4ff8f">
      <xsd:complexType>
        <xsd:complexContent>
          <xsd:extension base="dms:MultiChoiceLookup">
            <xsd:sequence>
              <xsd:element name="Value" type="dms:Lookup" maxOccurs="unbounded" minOccurs="0" nillable="true"/>
            </xsd:sequence>
          </xsd:extension>
        </xsd:complexContent>
      </xsd:complexType>
    </xsd:element>
    <xsd:element name="Subdossier" ma:index="33" nillable="true" ma:displayName="Zaakdossier" ma:list="{08fa95b9-f131-49fb-8cc7-08c52b9f3530}" ma:internalName="Subdossier" ma:readOnly="false" ma:showField="Title" ma:web="1cbf2d83-5bf8-4285-9813-fbb650b4ff8f">
      <xsd:simpleType>
        <xsd:restriction base="dms:Lookup"/>
      </xsd:simpleType>
    </xsd:element>
    <xsd:element name="Trefwoord" ma:index="34" nillable="true" ma:displayName="Trefwoord" ma:list="{38125311-5424-4a23-9d40-983ee23842e2}" ma:internalName="Trefwoord" ma:showField="Title" ma:web="1cbf2d83-5bf8-4285-9813-fbb650b4ff8f">
      <xsd:complexType>
        <xsd:complexContent>
          <xsd:extension base="dms:MultiChoiceLookup">
            <xsd:sequence>
              <xsd:element name="Value" type="dms:Lookup" maxOccurs="unbounded" minOccurs="0" nillable="true"/>
            </xsd:sequence>
          </xsd:extension>
        </xsd:complexContent>
      </xsd:complexType>
    </xsd:element>
    <xsd:element name="Subcategorie" ma:index="35" nillable="true" ma:displayName="Subcategorie" ma:list="{58ba9522-3735-4ac7-b931-a4310a6ed7fd}" ma:internalName="Subcategorie" ma:showField="Title" ma:web="1cbf2d83-5bf8-4285-9813-fbb650b4ff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208f1f-3bb4-4eaf-b5c9-ce49ab2d3c99" elementFormDefault="qualified">
    <xsd:import namespace="http://schemas.microsoft.com/office/2006/documentManagement/types"/>
    <xsd:import namespace="http://schemas.microsoft.com/office/infopath/2007/PartnerControls"/>
    <xsd:element name="Basisdocument" ma:index="10" nillable="true" ma:displayName="Basisdocument" ma:default="0" ma:internalName="Basisdocument">
      <xsd:simpleType>
        <xsd:restriction base="dms:Boolean"/>
      </xsd:simpleType>
    </xsd:element>
    <xsd:element name="ThemaTaxHTField0" ma:index="22" nillable="true" ma:taxonomy="true" ma:internalName="ThemaTaxHTField0" ma:taxonomyFieldName="Thema" ma:displayName="Thema" ma:readOnly="false" ma:default="" ma:fieldId="{e54614d8-9b62-47b7-b61b-59084012f7bc}" ma:taxonomyMulti="true" ma:sspId="31acaafb-750c-4244-a911-b702e7bd8d90" ma:termSetId="43a6ce5e-2ae9-407c-8ab0-6e6e17c4f9d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9e6b0f-8492-4ef2-98aa-3cbcb5f453d1" elementFormDefault="qualified">
    <xsd:import namespace="http://schemas.microsoft.com/office/2006/documentManagement/types"/>
    <xsd:import namespace="http://schemas.microsoft.com/office/infopath/2007/PartnerControls"/>
    <xsd:element name="Projectnaam" ma:index="11" nillable="true" ma:displayName="Projectnaam" ma:internalName="Projectnaam">
      <xsd:simpleType>
        <xsd:restriction base="dms:Text">
          <xsd:maxLength value="255"/>
        </xsd:restriction>
      </xsd:simpleType>
    </xsd:element>
    <xsd:element name="Projectnummer" ma:index="12" nillable="true" ma:displayName="Projectnummer" ma:internalName="Projectnummer">
      <xsd:simpleType>
        <xsd:restriction base="dms:Text">
          <xsd:maxLength value="25"/>
        </xsd:restriction>
      </xsd:simpleType>
    </xsd:element>
    <xsd:element name="Projectomschrijving" ma:index="13" nillable="true" ma:displayName="Projectomschrijving" ma:internalName="Projectomschrijving">
      <xsd:simpleType>
        <xsd:restriction base="dms:Note">
          <xsd:maxLength value="255"/>
        </xsd:restriction>
      </xsd:simpleType>
    </xsd:element>
    <xsd:element name="Archiefkenmerk" ma:index="28" nillable="true" ma:displayName="Archiefkenmerk" ma:hidden="true" ma:internalName="Archiefkenmerk" ma:readOnly="true">
      <xsd:simpleType>
        <xsd:restriction base="dms:Text">
          <xsd:maxLength value="255"/>
        </xsd:restriction>
      </xsd:simpleType>
    </xsd:element>
    <xsd:element name="Vertrouwelijkheid" ma:index="31" nillable="true" ma:displayName="Vertrouwelijkheid" ma:default="Kabinet" ma:hidden="true" ma:internalName="Vertrouwelijkheid" ma:readOnly="true">
      <xsd:simpleType>
        <xsd:restriction base="dms:Choice">
          <xsd:enumeration value="Kabinet"/>
          <xsd:enumeration value="Dienst"/>
          <xsd:enumeration value="OA"/>
        </xsd:restriction>
      </xsd:simpleType>
    </xsd:element>
    <xsd:element name="OrigineleLocatie" ma:index="32" nillable="true" ma:displayName="Originele locatie" ma:hidden="true" ma:internalName="OrigineleLocatie" ma:readOnly="tru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40a158-e83d-4ca8-a1ab-448c5bb1d0f2" elementFormDefault="qualified">
    <xsd:import namespace="http://schemas.microsoft.com/office/2006/documentManagement/types"/>
    <xsd:import namespace="http://schemas.microsoft.com/office/infopath/2007/PartnerControls"/>
    <xsd:element name="ProjectstatusTaxHTField0" ma:index="14" nillable="true" ma:taxonomy="true" ma:internalName="ProjectstatusTaxHTField0" ma:taxonomyFieldName="Projectstatus" ma:displayName="Projectstatus" ma:default="" ma:fieldId="{2e51e781-7efa-4541-8906-9d15f3c68bfe}" ma:sspId="31acaafb-750c-4244-a911-b702e7bd8d90" ma:termSetId="7dccec44-003d-49a8-ad98-1cc90089081d" ma:anchorId="00000000-0000-0000-0000-000000000000" ma:open="true" ma:isKeyword="false">
      <xsd:complexType>
        <xsd:sequence>
          <xsd:element ref="pc:Terms" minOccurs="0" maxOccurs="1"/>
        </xsd:sequence>
      </xsd:complexType>
    </xsd:element>
    <xsd:element name="ProjectlocatieTaxHTField0" ma:index="16" nillable="true" ma:taxonomy="true" ma:internalName="ProjectlocatieTaxHTField0" ma:taxonomyFieldName="Projectlocatie" ma:displayName="Projectlocatie" ma:default="" ma:fieldId="{5521c7bc-f5cb-46b0-93c9-78545cce8bb9}" ma:sspId="31acaafb-750c-4244-a911-b702e7bd8d90" ma:termSetId="c9cfe298-4df8-47a1-a437-7fcb924a64ef" ma:anchorId="00000000-0000-0000-0000-000000000000" ma:open="true" ma:isKeyword="false">
      <xsd:complexType>
        <xsd:sequence>
          <xsd:element ref="pc:Terms" minOccurs="0" maxOccurs="1"/>
        </xsd:sequence>
      </xsd:complexType>
    </xsd:element>
    <xsd:element name="OpdrachtgeverTaxHTField0" ma:index="18" nillable="true" ma:taxonomy="true" ma:internalName="OpdrachtgeverTaxHTField0" ma:taxonomyFieldName="Opdrachtgever" ma:displayName="Opdrachtgever" ma:default="" ma:fieldId="{0e4e6ec4-9300-4412-8271-d1ead98b723d}" ma:sspId="31acaafb-750c-4244-a911-b702e7bd8d90" ma:termSetId="82d1faa2-4bc9-4030-b0fa-8e165a69e751" ma:anchorId="00000000-0000-0000-0000-000000000000" ma:open="true" ma:isKeyword="false">
      <xsd:complexType>
        <xsd:sequence>
          <xsd:element ref="pc:Terms" minOccurs="0" maxOccurs="1"/>
        </xsd:sequence>
      </xsd:complexType>
    </xsd:element>
    <xsd:element name="DocumentthemaTaxHTField0" ma:index="24" nillable="true" ma:taxonomy="true" ma:internalName="DocumentthemaTaxHTField0" ma:taxonomyFieldName="Documentthema" ma:displayName="Documentthema" ma:readOnly="false" ma:default="" ma:fieldId="{8a532053-c0c5-4008-97b8-cf7d738098d1}" ma:sspId="31acaafb-750c-4244-a911-b702e7bd8d90" ma:termSetId="03352b8e-25c5-4cfc-98f2-fac8925faa30" ma:anchorId="00000000-0000-0000-0000-000000000000" ma:open="true" ma:isKeyword="false">
      <xsd:complexType>
        <xsd:sequence>
          <xsd:element ref="pc:Terms" minOccurs="0" maxOccurs="1"/>
        </xsd:sequence>
      </xsd:complexType>
    </xsd:element>
    <xsd:element name="DienstTaxHTField0" ma:index="26" nillable="true" ma:taxonomy="true" ma:internalName="DienstTaxHTField0" ma:taxonomyFieldName="Dienst" ma:displayName="Dienst" ma:readOnly="true" ma:default="2;#PMB|176ac948-4ecf-4981-9af2-fc600aa0e3d7" ma:fieldId="{c86c3b65-f545-4948-88a2-f14bb7ad1262}" ma:sspId="31acaafb-750c-4244-a911-b702e7bd8d90" ma:termSetId="0e1b22e7-2e95-47dd-baed-a7a5345f7a0f" ma:anchorId="00000000-0000-0000-0000-000000000000" ma:open="false" ma:isKeyword="false">
      <xsd:complexType>
        <xsd:sequence>
          <xsd:element ref="pc:Terms" minOccurs="0" maxOccurs="1"/>
        </xsd:sequence>
      </xsd:complexType>
    </xsd:element>
    <xsd:element name="IngestuurdDoor" ma:index="29" nillable="true" ma:displayName="Ingestuurd door" ma:hidden="true" ma:internalName="IngestuurdDo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ngestuurdOp" ma:index="30" nillable="true" ma:displayName="Ingestuurd op" ma:format="DateTime" ma:hidden="true" ma:internalName="IngestuurdOp"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8e4831cc-e922-4902-8a5b-6728a426b330">
      <Value>5</Value>
      <Value>4</Value>
      <Value>3</Value>
      <Value>2</Value>
    </TaxCatchAll>
    <Subdossier xmlns="8e4831cc-e922-4902-8a5b-6728a426b330" xsi:nil="true"/>
    <Basisdocument xmlns="24208f1f-3bb4-4eaf-b5c9-ce49ab2d3c99">false</Basisdocument>
    <ProjectstatusTaxHTField0 xmlns="c240a158-e83d-4ca8-a1ab-448c5bb1d0f2">
      <Terms xmlns="http://schemas.microsoft.com/office/infopath/2007/PartnerControls">
        <TermInfo xmlns="http://schemas.microsoft.com/office/infopath/2007/PartnerControls">
          <TermName xmlns="http://schemas.microsoft.com/office/infopath/2007/PartnerControls">Uitvoering</TermName>
          <TermId xmlns="http://schemas.microsoft.com/office/infopath/2007/PartnerControls">cbf6b336-1d0b-4374-a4c6-4c5f7e693613</TermId>
        </TermInfo>
      </Terms>
    </ProjectstatusTaxHTField0>
    <Trefwoord xmlns="8e4831cc-e922-4902-8a5b-6728a426b330"/>
    <Projectnaam xmlns="d89e6b0f-8492-4ef2-98aa-3cbcb5f453d1">OBA Next</Projectnaam>
    <IconOverlay xmlns="http://schemas.microsoft.com/sharepoint/v4" xsi:nil="true"/>
    <Projectnummer xmlns="d89e6b0f-8492-4ef2-98aa-3cbcb5f453d1" xsi:nil="true"/>
    <ProjectlocatieTaxHTField0 xmlns="c240a158-e83d-4ca8-a1ab-448c5bb1d0f2">
      <Terms xmlns="http://schemas.microsoft.com/office/infopath/2007/PartnerControls">
        <TermInfo xmlns="http://schemas.microsoft.com/office/infopath/2007/PartnerControls">
          <TermName xmlns="http://schemas.microsoft.com/office/infopath/2007/PartnerControls">Amsterdam</TermName>
          <TermId xmlns="http://schemas.microsoft.com/office/infopath/2007/PartnerControls">adbe134c-bf4e-4f23-9e83-f44da7add0a6</TermId>
        </TermInfo>
      </Terms>
    </ProjectlocatieTaxHTField0>
    <Projectomschrijving xmlns="d89e6b0f-8492-4ef2-98aa-3cbcb5f453d1">Nieuwe bibliotheek gericht op digitale media aan de Zuidas</Projectomschrijving>
    <DocumentthemaTaxHTField0 xmlns="c240a158-e83d-4ca8-a1ab-448c5bb1d0f2">
      <Terms xmlns="http://schemas.microsoft.com/office/infopath/2007/PartnerControls"/>
    </DocumentthemaTaxHTField0>
    <OpdrachtgeverTaxHTField0 xmlns="c240a158-e83d-4ca8-a1ab-448c5bb1d0f2">
      <Terms xmlns="http://schemas.microsoft.com/office/infopath/2007/PartnerControls">
        <TermInfo xmlns="http://schemas.microsoft.com/office/infopath/2007/PartnerControls">
          <TermName xmlns="http://schemas.microsoft.com/office/infopath/2007/PartnerControls">Kunst en Cultuur</TermName>
          <TermId xmlns="http://schemas.microsoft.com/office/infopath/2007/PartnerControls">7bbc1355-248a-48f6-8215-99e5db1035d7</TermId>
        </TermInfo>
      </Terms>
    </OpdrachtgeverTaxHTField0>
    <Subcategorie xmlns="8e4831cc-e922-4902-8a5b-6728a426b330"/>
    <ThemaTaxHTField0 xmlns="24208f1f-3bb4-4eaf-b5c9-ce49ab2d3c99">
      <Terms xmlns="http://schemas.microsoft.com/office/infopath/2007/PartnerControls"/>
    </ThemaTaxHTField0>
    <DocumentlabelPMBTaxHTField0 xmlns="8e4831cc-e922-4902-8a5b-6728a426b330">
      <Terms xmlns="http://schemas.microsoft.com/office/infopath/2007/PartnerControls"/>
    </DocumentlabelPMBTaxHTField0>
    <DienstTaxHTField0 xmlns="c240a158-e83d-4ca8-a1ab-448c5bb1d0f2">
      <Terms xmlns="http://schemas.microsoft.com/office/infopath/2007/PartnerControls">
        <TermInfo xmlns="http://schemas.microsoft.com/office/infopath/2007/PartnerControls">
          <TermName xmlns="http://schemas.microsoft.com/office/infopath/2007/PartnerControls">PMB</TermName>
          <TermId xmlns="http://schemas.microsoft.com/office/infopath/2007/PartnerControls">176ac948-4ecf-4981-9af2-fc600aa0e3d7</TermId>
        </TermInfo>
      </Terms>
    </DienstTaxHTField0>
    <Vertrouwelijkheid xmlns="d89e6b0f-8492-4ef2-98aa-3cbcb5f453d1">Kabinet</Vertrouwelijkheid>
  </documentManagement>
</p:properties>
</file>

<file path=customXml/itemProps1.xml><?xml version="1.0" encoding="utf-8"?>
<ds:datastoreItem xmlns:ds="http://schemas.openxmlformats.org/officeDocument/2006/customXml" ds:itemID="{A161FA50-C0BA-42CB-B9BD-F00018AFE5B6}">
  <ds:schemaRefs>
    <ds:schemaRef ds:uri="Microsoft.SharePoint.Taxonomy.ContentTypeSync"/>
  </ds:schemaRefs>
</ds:datastoreItem>
</file>

<file path=customXml/itemProps2.xml><?xml version="1.0" encoding="utf-8"?>
<ds:datastoreItem xmlns:ds="http://schemas.openxmlformats.org/officeDocument/2006/customXml" ds:itemID="{F2C519C3-EE65-4375-A223-E4E906B956CA}">
  <ds:schemaRefs>
    <ds:schemaRef ds:uri="http://schemas.microsoft.com/office/2006/metadata/customXsn"/>
  </ds:schemaRefs>
</ds:datastoreItem>
</file>

<file path=customXml/itemProps3.xml><?xml version="1.0" encoding="utf-8"?>
<ds:datastoreItem xmlns:ds="http://schemas.openxmlformats.org/officeDocument/2006/customXml" ds:itemID="{A2124C50-79C8-452F-ABC3-35F87E19D3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4831cc-e922-4902-8a5b-6728a426b330"/>
    <ds:schemaRef ds:uri="24208f1f-3bb4-4eaf-b5c9-ce49ab2d3c99"/>
    <ds:schemaRef ds:uri="d89e6b0f-8492-4ef2-98aa-3cbcb5f453d1"/>
    <ds:schemaRef ds:uri="c240a158-e83d-4ca8-a1ab-448c5bb1d0f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D88FB3-7689-48F7-B11A-70F1B3EFB43C}">
  <ds:schemaRefs>
    <ds:schemaRef ds:uri="http://schemas.microsoft.com/sharepoint/v3/contenttype/forms"/>
  </ds:schemaRefs>
</ds:datastoreItem>
</file>

<file path=customXml/itemProps5.xml><?xml version="1.0" encoding="utf-8"?>
<ds:datastoreItem xmlns:ds="http://schemas.openxmlformats.org/officeDocument/2006/customXml" ds:itemID="{504AAC1D-7979-4D72-A709-B0E49A0AC871}">
  <ds:schemaRefs>
    <ds:schemaRef ds:uri="http://schemas.microsoft.com/office/2006/metadata/properties"/>
    <ds:schemaRef ds:uri="http://schemas.microsoft.com/office/infopath/2007/PartnerControls"/>
    <ds:schemaRef ds:uri="8e4831cc-e922-4902-8a5b-6728a426b330"/>
    <ds:schemaRef ds:uri="24208f1f-3bb4-4eaf-b5c9-ce49ab2d3c99"/>
    <ds:schemaRef ds:uri="c240a158-e83d-4ca8-a1ab-448c5bb1d0f2"/>
    <ds:schemaRef ds:uri="d89e6b0f-8492-4ef2-98aa-3cbcb5f453d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511</Words>
  <Characters>2816</Characters>
  <Application>Microsoft Office Word</Application>
  <DocSecurity>0</DocSecurity>
  <Lines>23</Lines>
  <Paragraphs>6</Paragraphs>
  <ScaleCrop>false</ScaleCrop>
  <Company>Gemeente Amsterdam</Company>
  <LinksUpToDate>false</LinksUpToDate>
  <CharactersWithSpaces>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2 - sc 7 Modelformulier referentiewerken</dc:title>
  <dc:subject/>
  <dc:creator>Urbanova, Jana</dc:creator>
  <cp:keywords/>
  <dc:description/>
  <cp:lastModifiedBy>Demirel, Aysu</cp:lastModifiedBy>
  <cp:revision>5</cp:revision>
  <dcterms:created xsi:type="dcterms:W3CDTF">2021-09-16T13:44:00Z</dcterms:created>
  <dcterms:modified xsi:type="dcterms:W3CDTF">2021-09-30T10:59:00Z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0x010100A43BF51D1C39A442B0DC53312CB36ACA2C00B96CB78F1E1D024B831A6BF166530172</vt:lpwstr>
  </property>
  <property fmtid="{D5CDD505-2E9C-101B-9397-08002B2CF9AE}" pid="3" name="Opdrachtgever">
    <vt:lpwstr>3;#Kunst en Cultuur|7bbc1355-248a-48f6-8215-99e5db1035d7</vt:lpwstr>
  </property>
  <property fmtid="{D5CDD505-2E9C-101B-9397-08002B2CF9AE}" pid="4" name="Projectlocatie">
    <vt:lpwstr>5;#Amsterdam|adbe134c-bf4e-4f23-9e83-f44da7add0a6</vt:lpwstr>
  </property>
  <property fmtid="{D5CDD505-2E9C-101B-9397-08002B2CF9AE}" pid="5" name="Projectstatus">
    <vt:lpwstr>4;#Uitvoering|cbf6b336-1d0b-4374-a4c6-4c5f7e693613</vt:lpwstr>
  </property>
  <property fmtid="{D5CDD505-2E9C-101B-9397-08002B2CF9AE}" pid="6" name="Thema">
    <vt:lpwstr/>
  </property>
  <property fmtid="{D5CDD505-2E9C-101B-9397-08002B2CF9AE}" pid="7" name="Documentthema">
    <vt:lpwstr/>
  </property>
  <property fmtid="{D5CDD505-2E9C-101B-9397-08002B2CF9AE}" pid="8" name="DocumentlabelPMB">
    <vt:lpwstr/>
  </property>
  <property fmtid="{D5CDD505-2E9C-101B-9397-08002B2CF9AE}" pid="9" name="Dienst">
    <vt:lpwstr>2;#PMB|176ac948-4ecf-4981-9af2-fc600aa0e3d7</vt:lpwstr>
  </property>
  <property fmtid="{D5CDD505-2E9C-101B-9397-08002B2CF9AE}" pid="10" name="OPPS Trefwoorden">
    <vt:lpwstr/>
  </property>
  <property fmtid="{D5CDD505-2E9C-101B-9397-08002B2CF9AE}" pid="11" name="Order">
    <vt:r8>386600</vt:r8>
  </property>
</Properties>
</file>